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="Arial" w:hAnsi="Arial" w:cs="Arial"/>
          <w:sz w:val="24"/>
          <w:szCs w:val="24"/>
          <w:lang w:val="eu-ES"/>
        </w:rPr>
        <w:id w:val="669683428"/>
        <w:docPartObj>
          <w:docPartGallery w:val="Cover Pages"/>
          <w:docPartUnique/>
        </w:docPartObj>
      </w:sdtPr>
      <w:sdtEndPr>
        <w:rPr>
          <w:rFonts w:eastAsia="Times New Roman"/>
          <w:b/>
          <w:bCs/>
          <w:lang w:eastAsia="eu-ES"/>
        </w:rPr>
      </w:sdtEndPr>
      <w:sdtContent>
        <w:p w:rsidR="005E4B8F" w:rsidRPr="005B7239" w:rsidRDefault="005E4B8F">
          <w:pPr>
            <w:rPr>
              <w:rFonts w:ascii="Arial" w:hAnsi="Arial" w:cs="Arial"/>
              <w:sz w:val="24"/>
              <w:szCs w:val="24"/>
              <w:lang w:val="eu-ES"/>
            </w:rPr>
          </w:pPr>
          <w:r w:rsidRPr="005B7239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-851535</wp:posOffset>
                </wp:positionH>
                <wp:positionV relativeFrom="paragraph">
                  <wp:posOffset>-882015</wp:posOffset>
                </wp:positionV>
                <wp:extent cx="2056569" cy="1196340"/>
                <wp:effectExtent l="0" t="0" r="1270" b="3810"/>
                <wp:wrapNone/>
                <wp:docPr id="2" name="Irudia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Originala sloganarekin.jpg"/>
                        <pic:cNvPicPr/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58143" cy="119725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5B7239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mc:AlternateContent>
              <mc:Choice Requires="wpg">
                <w:drawing>
                  <wp:anchor distT="0" distB="0" distL="114300" distR="114300" simplePos="0" relativeHeight="251662336" behindDoc="0" locked="0" layoutInCell="1" allowOverlap="1">
                    <wp:simplePos x="0" y="0"/>
                    <wp:positionH relativeFrom="page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2300</wp14:pctPosVOffset>
                        </wp:positionV>
                      </mc:Choice>
                      <mc:Fallback>
                        <wp:positionV relativeFrom="page">
                          <wp:posOffset>231140</wp:posOffset>
                        </wp:positionV>
                      </mc:Fallback>
                    </mc:AlternateContent>
                    <wp:extent cx="7315200" cy="1215391"/>
                    <wp:effectExtent l="0" t="0" r="1270" b="1905"/>
                    <wp:wrapNone/>
                    <wp:docPr id="149" name="149. taldea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7315200" cy="1215391"/>
                              <a:chOff x="0" y="-1"/>
                              <a:chExt cx="7315200" cy="1216153"/>
                            </a:xfrm>
                          </wpg:grpSpPr>
                          <wps:wsp>
                            <wps:cNvPr id="150" name="51. laukizuzena"/>
                            <wps:cNvSpPr/>
                            <wps:spPr>
                              <a:xfrm>
                                <a:off x="0" y="-1"/>
                                <a:ext cx="7315200" cy="1130373"/>
                              </a:xfrm>
                              <a:custGeom>
                                <a:avLst/>
                                <a:gdLst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0 w 7312660"/>
                                  <a:gd name="connsiteY3" fmla="*/ 1215390 h 1215390"/>
                                  <a:gd name="connsiteX4" fmla="*/ 0 w 7312660"/>
                                  <a:gd name="connsiteY4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67125 w 7312660"/>
                                  <a:gd name="connsiteY3" fmla="*/ 120967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129665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9525 w 7322185"/>
                                  <a:gd name="connsiteY0" fmla="*/ 0 h 1129665"/>
                                  <a:gd name="connsiteX1" fmla="*/ 7322185 w 7322185"/>
                                  <a:gd name="connsiteY1" fmla="*/ 0 h 1129665"/>
                                  <a:gd name="connsiteX2" fmla="*/ 7322185 w 7322185"/>
                                  <a:gd name="connsiteY2" fmla="*/ 1129665 h 1129665"/>
                                  <a:gd name="connsiteX3" fmla="*/ 3629025 w 7322185"/>
                                  <a:gd name="connsiteY3" fmla="*/ 733425 h 1129665"/>
                                  <a:gd name="connsiteX4" fmla="*/ 0 w 7322185"/>
                                  <a:gd name="connsiteY4" fmla="*/ 1091565 h 1129665"/>
                                  <a:gd name="connsiteX5" fmla="*/ 9525 w 7322185"/>
                                  <a:gd name="connsiteY5" fmla="*/ 0 h 1129665"/>
                                  <a:gd name="connsiteX0" fmla="*/ 0 w 7312660"/>
                                  <a:gd name="connsiteY0" fmla="*/ 0 h 1129665"/>
                                  <a:gd name="connsiteX1" fmla="*/ 7312660 w 7312660"/>
                                  <a:gd name="connsiteY1" fmla="*/ 0 h 1129665"/>
                                  <a:gd name="connsiteX2" fmla="*/ 7312660 w 7312660"/>
                                  <a:gd name="connsiteY2" fmla="*/ 1129665 h 1129665"/>
                                  <a:gd name="connsiteX3" fmla="*/ 3619500 w 7312660"/>
                                  <a:gd name="connsiteY3" fmla="*/ 733425 h 1129665"/>
                                  <a:gd name="connsiteX4" fmla="*/ 0 w 7312660"/>
                                  <a:gd name="connsiteY4" fmla="*/ 1091565 h 1129665"/>
                                  <a:gd name="connsiteX5" fmla="*/ 0 w 7312660"/>
                                  <a:gd name="connsiteY5" fmla="*/ 0 h 11296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7312660" h="1129665">
                                    <a:moveTo>
                                      <a:pt x="0" y="0"/>
                                    </a:moveTo>
                                    <a:lnTo>
                                      <a:pt x="7312660" y="0"/>
                                    </a:lnTo>
                                    <a:lnTo>
                                      <a:pt x="7312660" y="1129665"/>
                                    </a:lnTo>
                                    <a:lnTo>
                                      <a:pt x="3619500" y="733425"/>
                                    </a:lnTo>
                                    <a:lnTo>
                                      <a:pt x="0" y="109156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151. laukizuzena"/>
                            <wps:cNvSpPr/>
                            <wps:spPr>
                              <a:xfrm>
                                <a:off x="0" y="0"/>
                                <a:ext cx="7315200" cy="1216152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13"/>
                                <a:stretch>
                                  <a:fillRect r="-7574"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12100</wp14:pctHeight>
                    </wp14:sizeRelV>
                  </wp:anchor>
                </w:drawing>
              </mc:Choice>
              <mc:Fallback>
                <w:pict>
                  <v:group w14:anchorId="3DF18A76" id="149. taldea" o:spid="_x0000_s1026" style="position:absolute;margin-left:0;margin-top:0;width:8in;height:95.7pt;z-index:251662336;mso-width-percent:941;mso-height-percent:121;mso-top-percent:23;mso-position-horizontal:center;mso-position-horizontal-relative:page;mso-position-vertical-relative:page;mso-width-percent:941;mso-height-percent:121;mso-top-percent:23" coordorigin="" coordsize="73152,121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">
                    <v:shape id="51. laukizuzena" o:spid="_x0000_s1027" style="position:absolute;width:73152;height:11303;visibility:visible;mso-wrap-style:square;v-text-anchor:middle" coordsize="7312660,1129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" path="m,l7312660,r,1129665l3619500,733425,,1091565,,xe" fillcolor="#4f81bd [3204]" stroked="f" strokeweight="2pt">
                      <v:path arrowok="t" o:connecttype="custom" o:connectlocs="0,0;7315200,0;7315200,1130373;3620757,733885;0,1092249;0,0" o:connectangles="0,0,0,0,0,0"/>
                    </v:shape>
                    <v:rect id="151. laukizuzena" o:spid="_x0000_s1028" style="position:absolute;width:73152;height:12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" stroked="f" strokeweight="2pt">
                      <v:fill r:id="rId14" o:title="" recolor="t" rotate="t" type="frame"/>
                    </v:rect>
                    <w10:wrap anchorx="page" anchory="page"/>
                  </v:group>
                </w:pict>
              </mc:Fallback>
            </mc:AlternateContent>
          </w:r>
          <w:r w:rsidRPr="005B7239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>
                    <wp:simplePos x="0" y="0"/>
                    <wp:positionH relativeFrom="page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81800</wp14:pctPosVOffset>
                        </wp:positionV>
                      </mc:Choice>
                      <mc:Fallback>
                        <wp:positionV relativeFrom="page">
                          <wp:posOffset>8227695</wp:posOffset>
                        </wp:positionV>
                      </mc:Fallback>
                    </mc:AlternateContent>
                    <wp:extent cx="7315200" cy="914400"/>
                    <wp:effectExtent l="0" t="0" r="0" b="8255"/>
                    <wp:wrapSquare wrapText="bothSides"/>
                    <wp:docPr id="152" name="152. testu-koadroa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315200" cy="914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sdt>
                                <w:sdtPr>
                                  <w:rPr>
                                    <w:color w:val="595959" w:themeColor="text1" w:themeTint="A6"/>
                                    <w:sz w:val="28"/>
                                    <w:szCs w:val="28"/>
                                    <w:lang w:val="es-ES"/>
                                  </w:rPr>
                                  <w:alias w:val="Egilea"/>
                                  <w:tag w:val=""/>
                                  <w:id w:val="789243997"/>
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:rsidR="006B5319" w:rsidRPr="005E4B8F" w:rsidRDefault="00635F13">
                                    <w:pPr>
                                      <w:pStyle w:val="Tarterikez"/>
                                      <w:jc w:val="right"/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  <w:t>Tknika-koa</w:t>
                                    </w:r>
                                    <w:proofErr w:type="spellEnd"/>
                                    <w:r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  <w:t>moldatua</w:t>
                                    </w:r>
                                    <w:proofErr w:type="spellEnd"/>
                                  </w:p>
                                </w:sdtContent>
                              </w:sdt>
                              <w:p w:rsidR="006B5319" w:rsidRPr="005E4B8F" w:rsidRDefault="00FC6623">
                                <w:pPr>
                                  <w:pStyle w:val="Tarterikez"/>
                                  <w:jc w:val="right"/>
                                  <w:rPr>
                                    <w:color w:val="595959" w:themeColor="text1" w:themeTint="A6"/>
                                    <w:sz w:val="18"/>
                                    <w:szCs w:val="18"/>
                                    <w:lang w:val="es-ES"/>
                                  </w:rPr>
                                </w:pPr>
                                <w:sdt>
                                  <w:sdtPr>
                                    <w:rPr>
                                      <w:color w:val="595959" w:themeColor="text1" w:themeTint="A6"/>
                                      <w:sz w:val="18"/>
                                      <w:szCs w:val="18"/>
                                    </w:rPr>
                                    <w:alias w:val="Helbide elektronikoa"/>
                                    <w:tag w:val="Helbide elektronikoa"/>
                                    <w:id w:val="942260680"/>
                                    <w:showingPlcHdr/>
                                    <w:dataBinding w:prefixMappings="xmlns:ns0='http://schemas.microsoft.com/office/2006/coverPageProps' " w:xpath="/ns0:CoverPageProperties[1]/ns0:CompanyEmail[1]" w:storeItemID="{55AF091B-3C7A-41E3-B477-F2FDAA23CFDA}"/>
                                    <w:text/>
                                  </w:sdtPr>
                                  <w:sdtEndPr/>
                                  <w:sdtContent>
                                    <w:r w:rsidR="006B5319">
                                      <w:rPr>
                                        <w:color w:val="595959" w:themeColor="text1" w:themeTint="A6"/>
                                        <w:sz w:val="18"/>
                                        <w:szCs w:val="18"/>
                                      </w:rPr>
                                      <w:t xml:space="preserve">     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spcFirstLastPara="0" vertOverflow="overflow" horzOverflow="overflow" vert="horz" wrap="square" lIns="1600200" tIns="0" rIns="68580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9200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152. testu-koadroa" o:spid="_x0000_s1026" type="#_x0000_t202" style="position:absolute;margin-left:0;margin-top:0;width:8in;height:1in;z-index:251660288;visibility:visible;mso-wrap-style:square;mso-width-percent:941;mso-height-percent:92;mso-top-percent:818;mso-wrap-distance-left:9pt;mso-wrap-distance-top:0;mso-wrap-distance-right:9pt;mso-wrap-distance-bottom:0;mso-position-horizontal:center;mso-position-horizontal-relative:page;mso-position-vertical-relative:page;mso-width-percent:941;mso-height-percent:92;mso-top-percent:818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" filled="f" stroked="f" strokeweight=".5pt">
                    <v:textbox inset="126pt,0,54pt,0">
                      <w:txbxContent>
                        <w:sdt>
                          <w:sdtPr>
                            <w:rPr>
                              <w:color w:val="595959" w:themeColor="text1" w:themeTint="A6"/>
                              <w:sz w:val="28"/>
                              <w:szCs w:val="28"/>
                              <w:lang w:val="es-ES"/>
                            </w:rPr>
                            <w:alias w:val="Egilea"/>
                            <w:tag w:val=""/>
                            <w:id w:val="789243997"/>
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<w:text/>
                          </w:sdtPr>
                          <w:sdtEndPr/>
                          <w:sdtContent>
                            <w:p w:rsidR="006B5319" w:rsidRPr="005E4B8F" w:rsidRDefault="00635F13">
                              <w:pPr>
                                <w:pStyle w:val="Tarterikez"/>
                                <w:jc w:val="right"/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</w:pPr>
                              <w:proofErr w:type="spellStart"/>
                              <w:r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  <w:t>Tknika-koa</w:t>
                              </w:r>
                              <w:proofErr w:type="spellEnd"/>
                              <w:r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  <w:t>moldatua</w:t>
                              </w:r>
                              <w:proofErr w:type="spellEnd"/>
                            </w:p>
                          </w:sdtContent>
                        </w:sdt>
                        <w:p w:rsidR="006B5319" w:rsidRPr="005E4B8F" w:rsidRDefault="00FC6623">
                          <w:pPr>
                            <w:pStyle w:val="Tarterikez"/>
                            <w:jc w:val="right"/>
                            <w:rPr>
                              <w:color w:val="595959" w:themeColor="text1" w:themeTint="A6"/>
                              <w:sz w:val="18"/>
                              <w:szCs w:val="18"/>
                              <w:lang w:val="es-ES"/>
                            </w:rPr>
                          </w:pPr>
                          <w:sdt>
                            <w:sdtPr>
                              <w:rPr>
                                <w:color w:val="595959" w:themeColor="text1" w:themeTint="A6"/>
                                <w:sz w:val="18"/>
                                <w:szCs w:val="18"/>
                              </w:rPr>
                              <w:alias w:val="Helbide elektronikoa"/>
                              <w:tag w:val="Helbide elektronikoa"/>
                              <w:id w:val="942260680"/>
                              <w:showingPlcHdr/>
                              <w:dataBinding w:prefixMappings="xmlns:ns0='http://schemas.microsoft.com/office/2006/coverPageProps' " w:xpath="/ns0:CoverPageProperties[1]/ns0:CompanyEmail[1]" w:storeItemID="{55AF091B-3C7A-41E3-B477-F2FDAA23CFDA}"/>
                              <w:text/>
                            </w:sdtPr>
                            <w:sdtEndPr/>
                            <w:sdtContent>
                              <w:r w:rsidR="006B5319">
                                <w:rPr>
                                  <w:color w:val="595959" w:themeColor="text1" w:themeTint="A6"/>
                                  <w:sz w:val="18"/>
                                  <w:szCs w:val="18"/>
                                </w:rPr>
                                <w:t xml:space="preserve">     </w:t>
                              </w:r>
                            </w:sdtContent>
                          </w:sdt>
                        </w:p>
                      </w:txbxContent>
                    </v:textbox>
                    <w10:wrap type="square" anchorx="page" anchory="page"/>
                  </v:shape>
                </w:pict>
              </mc:Fallback>
            </mc:AlternateContent>
          </w:r>
        </w:p>
        <w:p w:rsidR="005E4B8F" w:rsidRPr="005B7239" w:rsidRDefault="00E11453">
          <w:pPr>
            <w:rPr>
              <w:rFonts w:ascii="Arial" w:eastAsia="Times New Roman" w:hAnsi="Arial" w:cs="Arial"/>
              <w:sz w:val="24"/>
              <w:szCs w:val="24"/>
              <w:lang w:val="eu-ES" w:eastAsia="eu-ES"/>
            </w:rPr>
          </w:pPr>
          <w:r w:rsidRPr="005B7239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>
                    <wp:simplePos x="0" y="0"/>
                    <wp:positionH relativeFrom="page">
                      <wp:align>center</wp:align>
                    </wp:positionH>
                    <wp:positionV relativeFrom="margin">
                      <wp:posOffset>2685415</wp:posOffset>
                    </wp:positionV>
                    <wp:extent cx="7315200" cy="3638550"/>
                    <wp:effectExtent l="0" t="0" r="0" b="6350"/>
                    <wp:wrapSquare wrapText="bothSides"/>
                    <wp:docPr id="154" name="154. testu-koadroa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315200" cy="36385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6B5319" w:rsidRPr="005E4B8F" w:rsidRDefault="00FC6623">
                                <w:pPr>
                                  <w:jc w:val="right"/>
                                  <w:rPr>
                                    <w:color w:val="4F81BD" w:themeColor="accent1"/>
                                    <w:sz w:val="36"/>
                                    <w:szCs w:val="36"/>
                                    <w:lang w:val="es-ES"/>
                                  </w:rPr>
                                </w:pPr>
                                <w:sdt>
                                  <w:sdtPr>
                                    <w:rPr>
                                      <w:rFonts w:ascii="Arial" w:eastAsiaTheme="majorEastAsia" w:hAnsi="Arial" w:cs="Arial"/>
                                      <w:b/>
                                      <w:bCs/>
                                      <w:color w:val="365F91" w:themeColor="accent1" w:themeShade="BF"/>
                                      <w:sz w:val="36"/>
                                      <w:szCs w:val="36"/>
                                      <w:lang w:val="eu-ES"/>
                                    </w:rPr>
                                    <w:alias w:val="Titulua"/>
                                    <w:tag w:val=""/>
                                    <w:id w:val="630141079"/>
                                    <w:showingPlcHdr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 w:multiLine="1"/>
                                  </w:sdtPr>
                                  <w:sdtEndPr/>
                                  <w:sdtContent>
                                    <w:r w:rsidR="006B5319">
                                      <w:rPr>
                                        <w:rFonts w:ascii="Arial" w:eastAsiaTheme="majorEastAsia" w:hAnsi="Arial" w:cs="Arial"/>
                                        <w:b/>
                                        <w:bCs/>
                                        <w:color w:val="365F91" w:themeColor="accent1" w:themeShade="BF"/>
                                        <w:sz w:val="36"/>
                                        <w:szCs w:val="36"/>
                                        <w:lang w:val="eu-ES"/>
                                      </w:rPr>
                                      <w:t xml:space="preserve">     </w:t>
                                    </w:r>
                                  </w:sdtContent>
                                </w:sdt>
                              </w:p>
                              <w:p w:rsidR="00FB0ACF" w:rsidRDefault="006B1AAC" w:rsidP="00FB0ACF">
                                <w:pPr>
                                  <w:pStyle w:val="1izenburua"/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  <w:t>3</w:t>
                                </w:r>
                                <w:r w:rsidR="00FB0ACF"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  <w:t>. JARDUERA</w:t>
                                </w:r>
                              </w:p>
                              <w:p w:rsidR="00A528CB" w:rsidRDefault="00A528CB" w:rsidP="00A528CB">
                                <w:pPr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</w:pPr>
                              </w:p>
                              <w:p w:rsidR="006876F5" w:rsidRPr="006876F5" w:rsidRDefault="006876F5" w:rsidP="006876F5">
                                <w:pPr>
                                  <w:spacing w:after="0" w:line="240" w:lineRule="auto"/>
                                  <w:rPr>
                                    <w:rFonts w:ascii="Times New Roman" w:eastAsia="Times New Roman" w:hAnsi="Times New Roman" w:cs="Times New Roman"/>
                                    <w:sz w:val="24"/>
                                    <w:szCs w:val="24"/>
                                    <w:lang w:val="eu-ES" w:eastAsia="eu-ES"/>
                                  </w:rPr>
                                </w:pPr>
                              </w:p>
                              <w:p w:rsidR="006876F5" w:rsidRPr="006876F5" w:rsidRDefault="006876F5" w:rsidP="006876F5">
                                <w:pPr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</w:pPr>
                                <w:r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  <w:t xml:space="preserve">BLOBS IKUSMEN-TRESNAz </w:t>
                                </w:r>
                                <w:r w:rsidRPr="006876F5"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  <w:t>TONALITATE-ALDAKETAK IDENTIFIKATZE</w:t>
                                </w:r>
                                <w:r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  <w:t>a</w:t>
                                </w:r>
                                <w:r w:rsidRPr="006876F5"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  <w:t xml:space="preserve"> (ZULOAK, LASAIERAK, EBAKIAK...) PIEZETAN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600200" tIns="0" rIns="68580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36300</wp14:pctHeight>
                    </wp14:sizeRelV>
                  </wp:anchor>
                </w:drawing>
              </mc:Choice>
              <mc:Fallback>
                <w:pict>
                  <v:shape id="154. testu-koadroa" o:spid="_x0000_s1027" type="#_x0000_t202" style="position:absolute;margin-left:0;margin-top:211.45pt;width:8in;height:286.5pt;z-index:251659264;visibility:visible;mso-wrap-style:square;mso-width-percent:941;mso-height-percent:363;mso-wrap-distance-left:9pt;mso-wrap-distance-top:0;mso-wrap-distance-right:9pt;mso-wrap-distance-bottom:0;mso-position-horizontal:center;mso-position-horizontal-relative:page;mso-position-vertical:absolute;mso-position-vertical-relative:margin;mso-width-percent:941;mso-height-percent:363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" filled="f" stroked="f" strokeweight=".5pt">
                    <v:textbox inset="126pt,0,54pt,0">
                      <w:txbxContent>
                        <w:p w:rsidR="006B5319" w:rsidRPr="005E4B8F" w:rsidRDefault="00FC6623">
                          <w:pPr>
                            <w:jc w:val="right"/>
                            <w:rPr>
                              <w:color w:val="4F81BD" w:themeColor="accent1"/>
                              <w:sz w:val="36"/>
                              <w:szCs w:val="36"/>
                              <w:lang w:val="es-ES"/>
                            </w:rPr>
                          </w:pPr>
                          <w:sdt>
                            <w:sdtPr>
                              <w:rPr>
                                <w:rFonts w:ascii="Arial" w:eastAsiaTheme="majorEastAsia" w:hAnsi="Arial" w:cs="Arial"/>
                                <w:b/>
                                <w:bCs/>
                                <w:color w:val="365F91" w:themeColor="accent1" w:themeShade="BF"/>
                                <w:sz w:val="36"/>
                                <w:szCs w:val="36"/>
                                <w:lang w:val="eu-ES"/>
                              </w:rPr>
                              <w:alias w:val="Titulua"/>
                              <w:tag w:val=""/>
                              <w:id w:val="630141079"/>
                              <w:showingPlcHdr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 w:multiLine="1"/>
                            </w:sdtPr>
                            <w:sdtEndPr/>
                            <w:sdtContent>
                              <w:r w:rsidR="006B5319">
                                <w:rPr>
                                  <w:rFonts w:ascii="Arial" w:eastAsiaTheme="majorEastAsia" w:hAnsi="Arial" w:cs="Arial"/>
                                  <w:b/>
                                  <w:bCs/>
                                  <w:color w:val="365F91" w:themeColor="accent1" w:themeShade="BF"/>
                                  <w:sz w:val="36"/>
                                  <w:szCs w:val="36"/>
                                  <w:lang w:val="eu-ES"/>
                                </w:rPr>
                                <w:t xml:space="preserve">     </w:t>
                              </w:r>
                            </w:sdtContent>
                          </w:sdt>
                        </w:p>
                        <w:p w:rsidR="00FB0ACF" w:rsidRDefault="006B1AAC" w:rsidP="00FB0ACF">
                          <w:pPr>
                            <w:pStyle w:val="1izenburua"/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</w:pPr>
                          <w:r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  <w:t>3</w:t>
                          </w:r>
                          <w:r w:rsidR="00FB0ACF"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  <w:t>. JARDUERA</w:t>
                          </w:r>
                        </w:p>
                        <w:p w:rsidR="00A528CB" w:rsidRDefault="00A528CB" w:rsidP="00A528CB">
                          <w:pPr>
                            <w:rPr>
                              <w:rFonts w:ascii="Arial" w:eastAsiaTheme="majorEastAsia" w:hAnsi="Arial" w:cs="Arial"/>
                              <w:b/>
                              <w:bC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</w:pPr>
                        </w:p>
                        <w:p w:rsidR="006876F5" w:rsidRPr="006876F5" w:rsidRDefault="006876F5" w:rsidP="006876F5">
                          <w:pPr>
                            <w:spacing w:after="0" w:line="240" w:lineRule="auto"/>
                            <w:rPr>
                              <w:rFonts w:ascii="Times New Roman" w:eastAsia="Times New Roman" w:hAnsi="Times New Roman" w:cs="Times New Roman"/>
                              <w:sz w:val="24"/>
                              <w:szCs w:val="24"/>
                              <w:lang w:val="eu-ES" w:eastAsia="eu-ES"/>
                            </w:rPr>
                          </w:pPr>
                        </w:p>
                        <w:p w:rsidR="006876F5" w:rsidRPr="006876F5" w:rsidRDefault="006876F5" w:rsidP="006876F5">
                          <w:pPr>
                            <w:rPr>
                              <w:rFonts w:ascii="Arial" w:eastAsiaTheme="majorEastAsia" w:hAnsi="Arial" w:cs="Arial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</w:pPr>
                          <w:r>
                            <w:rPr>
                              <w:rFonts w:ascii="Arial" w:eastAsiaTheme="majorEastAsia" w:hAnsi="Arial" w:cs="Arial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  <w:t xml:space="preserve">BLOBS IKUSMEN-TRESNAz </w:t>
                          </w:r>
                          <w:r w:rsidRPr="006876F5">
                            <w:rPr>
                              <w:rFonts w:ascii="Arial" w:eastAsiaTheme="majorEastAsia" w:hAnsi="Arial" w:cs="Arial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  <w:t>TONALITATE-ALDAKETAK IDENTIFIKATZE</w:t>
                          </w:r>
                          <w:r>
                            <w:rPr>
                              <w:rFonts w:ascii="Arial" w:eastAsiaTheme="majorEastAsia" w:hAnsi="Arial" w:cs="Arial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  <w:t>a</w:t>
                          </w:r>
                          <w:r w:rsidRPr="006876F5">
                            <w:rPr>
                              <w:rFonts w:ascii="Arial" w:eastAsiaTheme="majorEastAsia" w:hAnsi="Arial" w:cs="Arial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  <w:t xml:space="preserve"> (ZULOAK, LASAIERAK, EBAKIAK...) PIEZETAN</w:t>
                          </w:r>
                        </w:p>
                      </w:txbxContent>
                    </v:textbox>
                    <w10:wrap type="square" anchorx="page" anchory="margin"/>
                  </v:shape>
                </w:pict>
              </mc:Fallback>
            </mc:AlternateContent>
          </w:r>
          <w:r w:rsidR="005E4B8F" w:rsidRPr="005B7239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w:drawing>
              <wp:anchor distT="114300" distB="114300" distL="114300" distR="114300" simplePos="0" relativeHeight="251664384" behindDoc="0" locked="0" layoutInCell="1" hidden="0" allowOverlap="1" wp14:anchorId="01FF331A" wp14:editId="365826D1">
                <wp:simplePos x="0" y="0"/>
                <wp:positionH relativeFrom="column">
                  <wp:posOffset>1303020</wp:posOffset>
                </wp:positionH>
                <wp:positionV relativeFrom="paragraph">
                  <wp:posOffset>1025525</wp:posOffset>
                </wp:positionV>
                <wp:extent cx="3246120" cy="1478280"/>
                <wp:effectExtent l="0" t="0" r="0" b="7620"/>
                <wp:wrapNone/>
                <wp:docPr id="1" name="image23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3.png"/>
                        <pic:cNvPicPr preferRelativeResize="0"/>
                      </pic:nvPicPr>
                      <pic:blipFill>
                        <a:blip r:embed="rId1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246120" cy="14782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5E4B8F" w:rsidRPr="005B7239">
            <w:rPr>
              <w:rFonts w:ascii="Arial" w:eastAsia="Times New Roman" w:hAnsi="Arial" w:cs="Arial"/>
              <w:b/>
              <w:bCs/>
              <w:sz w:val="24"/>
              <w:szCs w:val="24"/>
              <w:lang w:val="eu-ES" w:eastAsia="eu-ES"/>
            </w:rPr>
            <w:br w:type="page"/>
          </w:r>
        </w:p>
      </w:sdtContent>
    </w:sdt>
    <w:p w:rsidR="006876F5" w:rsidRPr="006876F5" w:rsidRDefault="006876F5" w:rsidP="006B1AAC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proofErr w:type="spellStart"/>
      <w:r w:rsidRPr="006876F5">
        <w:rPr>
          <w:rFonts w:ascii="Arial" w:eastAsia="Times New Roman" w:hAnsi="Arial" w:cs="Arial"/>
          <w:sz w:val="24"/>
          <w:szCs w:val="24"/>
          <w:lang w:val="eu-ES" w:eastAsia="eu-ES"/>
        </w:rPr>
        <w:lastRenderedPageBreak/>
        <w:t>ExtractBlobs</w:t>
      </w:r>
      <w:proofErr w:type="spellEnd"/>
      <w:r w:rsidRPr="006876F5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tresnaren bidez, tonalitate aldaketak dituzten eremuak automatikoki identifikatu</w:t>
      </w:r>
      <w:r>
        <w:rPr>
          <w:rFonts w:ascii="Arial" w:eastAsia="Times New Roman" w:hAnsi="Arial" w:cs="Arial"/>
          <w:sz w:val="24"/>
          <w:szCs w:val="24"/>
          <w:lang w:val="eu-ES" w:eastAsia="eu-ES"/>
        </w:rPr>
        <w:t>ko</w:t>
      </w:r>
      <w:r w:rsidRPr="006876F5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dira. Azalera-iragazketa erabiliz, zarata edo akats txikiak baztertu</w:t>
      </w:r>
      <w:r>
        <w:rPr>
          <w:rFonts w:ascii="Arial" w:eastAsia="Times New Roman" w:hAnsi="Arial" w:cs="Arial"/>
          <w:sz w:val="24"/>
          <w:szCs w:val="24"/>
          <w:lang w:val="eu-ES" w:eastAsia="eu-ES"/>
        </w:rPr>
        <w:t>ko</w:t>
      </w:r>
      <w:r w:rsidRPr="006876F5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dira, eta intereseko </w:t>
      </w:r>
      <w:proofErr w:type="spellStart"/>
      <w:r w:rsidRPr="006876F5">
        <w:rPr>
          <w:rFonts w:ascii="Arial" w:eastAsia="Times New Roman" w:hAnsi="Arial" w:cs="Arial"/>
          <w:sz w:val="24"/>
          <w:szCs w:val="24"/>
          <w:lang w:val="eu-ES" w:eastAsia="eu-ES"/>
        </w:rPr>
        <w:t>blob</w:t>
      </w:r>
      <w:proofErr w:type="spellEnd"/>
      <w:r w:rsidRPr="006876F5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bakarra isolatu</w:t>
      </w:r>
      <w:r>
        <w:rPr>
          <w:rFonts w:ascii="Arial" w:eastAsia="Times New Roman" w:hAnsi="Arial" w:cs="Arial"/>
          <w:sz w:val="24"/>
          <w:szCs w:val="24"/>
          <w:lang w:val="eu-ES" w:eastAsia="eu-ES"/>
        </w:rPr>
        <w:t>ko</w:t>
      </w:r>
      <w:r w:rsidRPr="006876F5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da. Irudiaren kalitatea eta parametro optikoen doikuntza funtsezkoak izan</w:t>
      </w:r>
      <w:r>
        <w:rPr>
          <w:rFonts w:ascii="Arial" w:eastAsia="Times New Roman" w:hAnsi="Arial" w:cs="Arial"/>
          <w:sz w:val="24"/>
          <w:szCs w:val="24"/>
          <w:lang w:val="eu-ES" w:eastAsia="eu-ES"/>
        </w:rPr>
        <w:t>go</w:t>
      </w:r>
      <w:r w:rsidRPr="006876F5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dira emaitza fidagarriak lortzeko.</w:t>
      </w:r>
    </w:p>
    <w:p w:rsidR="00E11453" w:rsidRPr="005B7239" w:rsidRDefault="00E11453" w:rsidP="00E11453">
      <w:pPr>
        <w:pStyle w:val="1izenburua"/>
        <w:numPr>
          <w:ilvl w:val="0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5B7239">
        <w:rPr>
          <w:rFonts w:ascii="Arial" w:hAnsi="Arial" w:cs="Arial"/>
          <w:bCs w:val="0"/>
          <w:szCs w:val="24"/>
          <w:lang w:val="eu-ES"/>
        </w:rPr>
        <w:t>Sarrera</w:t>
      </w:r>
    </w:p>
    <w:p w:rsidR="00E11453" w:rsidRPr="005B7239" w:rsidRDefault="00E11453" w:rsidP="00E11453">
      <w:pPr>
        <w:rPr>
          <w:lang w:val="eu-ES"/>
        </w:rPr>
      </w:pPr>
    </w:p>
    <w:p w:rsidR="005C204A" w:rsidRPr="005C204A" w:rsidRDefault="005C204A" w:rsidP="00A528CB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5C204A">
        <w:rPr>
          <w:rFonts w:ascii="Arial" w:eastAsia="Times New Roman" w:hAnsi="Arial" w:cs="Arial"/>
          <w:sz w:val="24"/>
          <w:szCs w:val="24"/>
          <w:lang w:val="eu-ES" w:eastAsia="eu-ES"/>
        </w:rPr>
        <w:t xml:space="preserve">Kalitate-kontrol automatizatuan, tonalitate aldaketak (adibidez, zuloak, tolesturak edo akats fisikoak) detektatzea funtsezkoa da. Ikusmen artifizialeko sistemek aukera ematen dute akats horiek modu automatikoan identifikatzeko. Jarduera honetan, </w:t>
      </w:r>
      <w:proofErr w:type="spellStart"/>
      <w:r w:rsidRPr="005C204A">
        <w:rPr>
          <w:rFonts w:ascii="Arial" w:eastAsia="Times New Roman" w:hAnsi="Arial" w:cs="Arial"/>
          <w:b/>
          <w:bCs/>
          <w:sz w:val="24"/>
          <w:szCs w:val="24"/>
          <w:lang w:val="eu-ES" w:eastAsia="eu-ES"/>
        </w:rPr>
        <w:t>ExtractBlobs</w:t>
      </w:r>
      <w:proofErr w:type="spellEnd"/>
      <w:r w:rsidRPr="005C204A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tresna erabiliko da tonalitate aldaketak detektatzeko eta </w:t>
      </w:r>
      <w:proofErr w:type="spellStart"/>
      <w:r w:rsidRPr="005C204A">
        <w:rPr>
          <w:rFonts w:ascii="Arial" w:eastAsia="Times New Roman" w:hAnsi="Arial" w:cs="Arial"/>
          <w:sz w:val="24"/>
          <w:szCs w:val="24"/>
          <w:lang w:val="eu-ES" w:eastAsia="eu-ES"/>
        </w:rPr>
        <w:t>blob</w:t>
      </w:r>
      <w:proofErr w:type="spellEnd"/>
      <w:r w:rsidRPr="005C204A">
        <w:rPr>
          <w:rFonts w:ascii="Arial" w:eastAsia="Times New Roman" w:hAnsi="Arial" w:cs="Arial"/>
          <w:sz w:val="24"/>
          <w:szCs w:val="24"/>
          <w:lang w:val="eu-ES" w:eastAsia="eu-ES"/>
        </w:rPr>
        <w:t>-iragazketa aplikatzeko.</w:t>
      </w:r>
    </w:p>
    <w:p w:rsidR="000C6794" w:rsidRPr="005B7239" w:rsidRDefault="000C6794" w:rsidP="000C6794">
      <w:pPr>
        <w:pStyle w:val="1izenburua"/>
        <w:numPr>
          <w:ilvl w:val="0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5B7239">
        <w:rPr>
          <w:rFonts w:ascii="Arial" w:hAnsi="Arial" w:cs="Arial"/>
          <w:bCs w:val="0"/>
          <w:szCs w:val="24"/>
          <w:lang w:val="eu-ES"/>
        </w:rPr>
        <w:t>Helburua</w:t>
      </w:r>
    </w:p>
    <w:p w:rsidR="00E11453" w:rsidRPr="005B7239" w:rsidRDefault="00E11453" w:rsidP="00E11453">
      <w:pPr>
        <w:rPr>
          <w:lang w:val="eu-ES"/>
        </w:rPr>
      </w:pPr>
    </w:p>
    <w:p w:rsidR="00FB0ACF" w:rsidRPr="00FB0ACF" w:rsidRDefault="00FB0ACF" w:rsidP="00FB0ACF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FB0ACF">
        <w:rPr>
          <w:rFonts w:ascii="Arial" w:eastAsia="Times New Roman" w:hAnsi="Arial" w:cs="Arial"/>
          <w:sz w:val="24"/>
          <w:szCs w:val="24"/>
          <w:lang w:val="eu-ES" w:eastAsia="eu-ES"/>
        </w:rPr>
        <w:t>Jarduera honen bidez honako gaitasun hauek garatuko dira:</w:t>
      </w:r>
    </w:p>
    <w:p w:rsidR="005C204A" w:rsidRPr="005C204A" w:rsidRDefault="005C204A" w:rsidP="005C204A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>
        <w:rPr>
          <w:rFonts w:ascii="Arial" w:eastAsia="Times New Roman" w:hAnsi="Arial" w:cs="Arial"/>
          <w:sz w:val="24"/>
          <w:szCs w:val="24"/>
          <w:lang w:val="eu-ES" w:eastAsia="eu-ES"/>
        </w:rPr>
        <w:t>I</w:t>
      </w:r>
      <w:r w:rsidRPr="005C204A">
        <w:rPr>
          <w:rFonts w:ascii="Arial" w:eastAsia="Times New Roman" w:hAnsi="Arial" w:cs="Arial"/>
          <w:sz w:val="24"/>
          <w:szCs w:val="24"/>
          <w:lang w:val="eu-ES" w:eastAsia="eu-ES"/>
        </w:rPr>
        <w:t xml:space="preserve">rudi egokiak eskuratzea </w:t>
      </w:r>
      <w:proofErr w:type="spellStart"/>
      <w:r w:rsidRPr="005C204A">
        <w:rPr>
          <w:rFonts w:ascii="Arial" w:eastAsia="Times New Roman" w:hAnsi="Arial" w:cs="Arial"/>
          <w:sz w:val="24"/>
          <w:szCs w:val="24"/>
          <w:lang w:val="eu-ES" w:eastAsia="eu-ES"/>
        </w:rPr>
        <w:t>Cognex</w:t>
      </w:r>
      <w:proofErr w:type="spellEnd"/>
      <w:r w:rsidRPr="005C204A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5100 kameraren bidez</w:t>
      </w:r>
    </w:p>
    <w:p w:rsidR="005C204A" w:rsidRPr="005C204A" w:rsidRDefault="005C204A" w:rsidP="005C204A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proofErr w:type="spellStart"/>
      <w:r w:rsidRPr="005C204A">
        <w:rPr>
          <w:rFonts w:ascii="Arial" w:eastAsia="Times New Roman" w:hAnsi="Arial" w:cs="Arial"/>
          <w:sz w:val="24"/>
          <w:szCs w:val="24"/>
          <w:lang w:val="eu-ES" w:eastAsia="eu-ES"/>
        </w:rPr>
        <w:t>ExtractBlobs</w:t>
      </w:r>
      <w:proofErr w:type="spellEnd"/>
      <w:r w:rsidRPr="005C204A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tresna konfiguratzea tonalitate aldaketak detektatzeko</w:t>
      </w:r>
    </w:p>
    <w:p w:rsidR="005C204A" w:rsidRPr="005C204A" w:rsidRDefault="005C204A" w:rsidP="005C204A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5C204A">
        <w:rPr>
          <w:rFonts w:ascii="Arial" w:eastAsia="Times New Roman" w:hAnsi="Arial" w:cs="Arial"/>
          <w:sz w:val="24"/>
          <w:szCs w:val="24"/>
          <w:lang w:val="eu-ES" w:eastAsia="eu-ES"/>
        </w:rPr>
        <w:t xml:space="preserve">Azalera-iragazketa aplikatzea </w:t>
      </w:r>
      <w:proofErr w:type="spellStart"/>
      <w:r w:rsidRPr="005C204A">
        <w:rPr>
          <w:rFonts w:ascii="Arial" w:eastAsia="Times New Roman" w:hAnsi="Arial" w:cs="Arial"/>
          <w:sz w:val="24"/>
          <w:szCs w:val="24"/>
          <w:lang w:val="eu-ES" w:eastAsia="eu-ES"/>
        </w:rPr>
        <w:t>blob</w:t>
      </w:r>
      <w:proofErr w:type="spellEnd"/>
      <w:r w:rsidRPr="005C204A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garrantzitsuak isolatzeko</w:t>
      </w:r>
    </w:p>
    <w:p w:rsidR="00FB0ACF" w:rsidRPr="005C204A" w:rsidRDefault="005C204A" w:rsidP="0023556E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5C204A">
        <w:rPr>
          <w:rFonts w:ascii="Arial" w:eastAsia="Times New Roman" w:hAnsi="Arial" w:cs="Arial"/>
          <w:sz w:val="24"/>
          <w:szCs w:val="24"/>
          <w:lang w:val="eu-ES" w:eastAsia="eu-ES"/>
        </w:rPr>
        <w:t xml:space="preserve">Irudiaren parametro optikoak egokitzea (argitasuna, </w:t>
      </w:r>
      <w:proofErr w:type="spellStart"/>
      <w:r w:rsidRPr="005C204A">
        <w:rPr>
          <w:rFonts w:ascii="Arial" w:eastAsia="Times New Roman" w:hAnsi="Arial" w:cs="Arial"/>
          <w:sz w:val="24"/>
          <w:szCs w:val="24"/>
          <w:lang w:val="eu-ES" w:eastAsia="eu-ES"/>
        </w:rPr>
        <w:t>enfokea</w:t>
      </w:r>
      <w:proofErr w:type="spellEnd"/>
      <w:r w:rsidRPr="005C204A">
        <w:rPr>
          <w:rFonts w:ascii="Arial" w:eastAsia="Times New Roman" w:hAnsi="Arial" w:cs="Arial"/>
          <w:sz w:val="24"/>
          <w:szCs w:val="24"/>
          <w:lang w:val="eu-ES" w:eastAsia="eu-ES"/>
        </w:rPr>
        <w:t>, esposizioa)</w:t>
      </w:r>
    </w:p>
    <w:p w:rsidR="000C6794" w:rsidRDefault="000C6794" w:rsidP="000C6794">
      <w:pPr>
        <w:pStyle w:val="1izenburua"/>
        <w:numPr>
          <w:ilvl w:val="0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5B7239">
        <w:rPr>
          <w:rFonts w:ascii="Arial" w:hAnsi="Arial" w:cs="Arial"/>
          <w:bCs w:val="0"/>
          <w:szCs w:val="24"/>
          <w:lang w:val="eu-ES"/>
        </w:rPr>
        <w:t>METODOLOGIA</w:t>
      </w:r>
    </w:p>
    <w:p w:rsidR="00FB0ACF" w:rsidRDefault="00FB0ACF" w:rsidP="00FB0ACF">
      <w:pPr>
        <w:rPr>
          <w:lang w:val="eu-ES"/>
        </w:rPr>
      </w:pPr>
    </w:p>
    <w:p w:rsidR="000C6794" w:rsidRPr="005B7239" w:rsidRDefault="00FB0ACF" w:rsidP="000C6794">
      <w:pPr>
        <w:pStyle w:val="1izenburua"/>
        <w:numPr>
          <w:ilvl w:val="1"/>
          <w:numId w:val="7"/>
        </w:numPr>
        <w:spacing w:line="360" w:lineRule="auto"/>
        <w:rPr>
          <w:lang w:val="eu-ES"/>
        </w:rPr>
      </w:pPr>
      <w:r>
        <w:rPr>
          <w:rFonts w:ascii="Arial" w:hAnsi="Arial" w:cs="Arial"/>
          <w:bCs w:val="0"/>
          <w:szCs w:val="24"/>
          <w:lang w:val="eu-ES"/>
        </w:rPr>
        <w:t xml:space="preserve">Irudiak Hartzea </w:t>
      </w:r>
    </w:p>
    <w:p w:rsidR="00FB0ACF" w:rsidRDefault="00FB0ACF" w:rsidP="001118AC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I</w:t>
      </w:r>
      <w:r w:rsidRPr="00FB0ACF">
        <w:rPr>
          <w:rFonts w:ascii="Arial" w:hAnsi="Arial" w:cs="Arial"/>
        </w:rPr>
        <w:t>kusmen-tresnak aplikatu ahal izateko</w:t>
      </w:r>
      <w:r>
        <w:rPr>
          <w:rFonts w:ascii="Arial" w:hAnsi="Arial" w:cs="Arial"/>
        </w:rPr>
        <w:t>, BETI gauzatu beharko da 1go jardueran egindako prozesua</w:t>
      </w:r>
      <w:r w:rsidRPr="00FB0ACF">
        <w:rPr>
          <w:rFonts w:ascii="Arial" w:hAnsi="Arial" w:cs="Arial"/>
        </w:rPr>
        <w:t>.</w:t>
      </w:r>
    </w:p>
    <w:p w:rsidR="003834FC" w:rsidRPr="003834FC" w:rsidRDefault="001848B8" w:rsidP="003834FC">
      <w:pPr>
        <w:pStyle w:val="1izenburua"/>
        <w:numPr>
          <w:ilvl w:val="1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1848B8">
        <w:rPr>
          <w:rFonts w:ascii="Arial" w:hAnsi="Arial" w:cs="Arial"/>
          <w:bCs w:val="0"/>
          <w:szCs w:val="24"/>
          <w:lang w:val="eu-ES"/>
        </w:rPr>
        <w:lastRenderedPageBreak/>
        <w:t>EXTRACTBLOBS</w:t>
      </w:r>
      <w:r w:rsidRPr="003834FC">
        <w:rPr>
          <w:rFonts w:ascii="Arial" w:hAnsi="Arial" w:cs="Arial"/>
          <w:bCs w:val="0"/>
          <w:szCs w:val="24"/>
          <w:lang w:val="eu-ES"/>
        </w:rPr>
        <w:t xml:space="preserve"> </w:t>
      </w:r>
      <w:r>
        <w:rPr>
          <w:rFonts w:ascii="Arial" w:hAnsi="Arial" w:cs="Arial"/>
          <w:bCs w:val="0"/>
          <w:szCs w:val="24"/>
          <w:lang w:val="eu-ES"/>
        </w:rPr>
        <w:t>tresnaren programazioa</w:t>
      </w:r>
    </w:p>
    <w:p w:rsidR="001341D1" w:rsidRDefault="004D13B5" w:rsidP="001118AC">
      <w:pPr>
        <w:pStyle w:val="Normalaweb"/>
        <w:spacing w:line="360" w:lineRule="auto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anchor distT="0" distB="0" distL="0" distR="0" simplePos="0" relativeHeight="25168384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1318260</wp:posOffset>
            </wp:positionV>
            <wp:extent cx="2505075" cy="2332355"/>
            <wp:effectExtent l="0" t="0" r="9525" b="0"/>
            <wp:wrapTopAndBottom/>
            <wp:docPr id="3" name="Irudi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33235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011F0">
        <w:rPr>
          <w:rFonts w:ascii="Arial" w:hAnsi="Arial" w:cs="Arial"/>
          <w:bCs/>
        </w:rPr>
        <w:t>E</w:t>
      </w:r>
      <w:r w:rsidR="001118AC" w:rsidRPr="001118AC">
        <w:rPr>
          <w:rFonts w:ascii="Arial" w:hAnsi="Arial" w:cs="Arial"/>
          <w:bCs/>
        </w:rPr>
        <w:t>rreminta tresna-paletan hautatu eta kalkulu-orriko gelaxka batera arrastatuko dugu (guk A4 gelaxka aukeratu dugu). Lehenik</w:t>
      </w:r>
      <w:r w:rsidR="008011F0">
        <w:rPr>
          <w:rFonts w:ascii="Arial" w:hAnsi="Arial" w:cs="Arial"/>
          <w:bCs/>
        </w:rPr>
        <w:t xml:space="preserve"> eta behin</w:t>
      </w:r>
      <w:r w:rsidR="001118AC" w:rsidRPr="001118AC">
        <w:rPr>
          <w:rFonts w:ascii="Arial" w:hAnsi="Arial" w:cs="Arial"/>
          <w:bCs/>
        </w:rPr>
        <w:t xml:space="preserve">, </w:t>
      </w:r>
      <w:r w:rsidR="008011F0">
        <w:rPr>
          <w:rFonts w:ascii="Arial" w:hAnsi="Arial" w:cs="Arial"/>
          <w:bCs/>
        </w:rPr>
        <w:t>aztergai</w:t>
      </w:r>
      <w:r w:rsidR="001118AC" w:rsidRPr="001118AC">
        <w:rPr>
          <w:rFonts w:ascii="Arial" w:hAnsi="Arial" w:cs="Arial"/>
          <w:bCs/>
        </w:rPr>
        <w:t xml:space="preserve"> den eskualdea programatuko dugu. Kasu honetan, eremu zirkular bat aukeratu dugu, piezaren formari ho</w:t>
      </w:r>
      <w:r w:rsidR="008011F0">
        <w:rPr>
          <w:rFonts w:ascii="Arial" w:hAnsi="Arial" w:cs="Arial"/>
          <w:bCs/>
        </w:rPr>
        <w:t>be</w:t>
      </w:r>
      <w:r w:rsidR="001118AC" w:rsidRPr="001118AC">
        <w:rPr>
          <w:rFonts w:ascii="Arial" w:hAnsi="Arial" w:cs="Arial"/>
          <w:bCs/>
        </w:rPr>
        <w:t xml:space="preserve"> egokitzen baitzaio.</w:t>
      </w:r>
    </w:p>
    <w:p w:rsidR="008011F0" w:rsidRDefault="008011F0" w:rsidP="008011F0">
      <w:pPr>
        <w:pStyle w:val="Normalaweb"/>
        <w:spacing w:line="360" w:lineRule="auto"/>
        <w:rPr>
          <w:rFonts w:ascii="Arial" w:hAnsi="Arial" w:cs="Arial"/>
          <w:bCs/>
        </w:rPr>
      </w:pPr>
    </w:p>
    <w:p w:rsidR="004D13B5" w:rsidRPr="004D13B5" w:rsidRDefault="004D13B5" w:rsidP="008011F0">
      <w:pPr>
        <w:pStyle w:val="Normalaweb"/>
        <w:spacing w:line="360" w:lineRule="auto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anchor distT="0" distB="0" distL="0" distR="0" simplePos="0" relativeHeight="25168486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417830</wp:posOffset>
            </wp:positionV>
            <wp:extent cx="4582795" cy="3243580"/>
            <wp:effectExtent l="0" t="0" r="8255" b="0"/>
            <wp:wrapTopAndBottom/>
            <wp:docPr id="4" name="Irudi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2795" cy="32435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Cs/>
        </w:rPr>
        <w:t>Orain,</w:t>
      </w:r>
      <w:r w:rsidRPr="004D13B5">
        <w:rPr>
          <w:rFonts w:ascii="Arial" w:hAnsi="Arial" w:cs="Arial"/>
          <w:bCs/>
        </w:rPr>
        <w:t xml:space="preserve"> gainerako parametroak programatuko ditugu:</w:t>
      </w:r>
    </w:p>
    <w:p w:rsidR="008011F0" w:rsidRDefault="004D13B5" w:rsidP="008011F0">
      <w:pPr>
        <w:pStyle w:val="Normalaweb"/>
        <w:spacing w:line="360" w:lineRule="auto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lastRenderedPageBreak/>
        <w:drawing>
          <wp:anchor distT="0" distB="0" distL="0" distR="0" simplePos="0" relativeHeight="251685888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1452245</wp:posOffset>
            </wp:positionV>
            <wp:extent cx="6115050" cy="3818255"/>
            <wp:effectExtent l="0" t="0" r="0" b="0"/>
            <wp:wrapTopAndBottom/>
            <wp:docPr id="5" name="Irudi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81825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D13B5">
        <w:rPr>
          <w:rFonts w:ascii="Arial" w:hAnsi="Arial" w:cs="Arial"/>
          <w:bCs/>
        </w:rPr>
        <w:t xml:space="preserve">Ordenatu beharreko zenbakia aldatu dugu (bilatzen duen gehieneko </w:t>
      </w:r>
      <w:proofErr w:type="spellStart"/>
      <w:r w:rsidRPr="004D13B5">
        <w:rPr>
          <w:rFonts w:ascii="Arial" w:hAnsi="Arial" w:cs="Arial"/>
          <w:bCs/>
        </w:rPr>
        <w:t>Blobs</w:t>
      </w:r>
      <w:proofErr w:type="spellEnd"/>
      <w:r w:rsidRPr="004D13B5">
        <w:rPr>
          <w:rFonts w:ascii="Arial" w:hAnsi="Arial" w:cs="Arial"/>
          <w:bCs/>
        </w:rPr>
        <w:t xml:space="preserve"> zenbakia – 4), </w:t>
      </w:r>
      <w:proofErr w:type="spellStart"/>
      <w:r w:rsidRPr="004D13B5">
        <w:rPr>
          <w:rFonts w:ascii="Arial" w:hAnsi="Arial" w:cs="Arial"/>
          <w:bCs/>
        </w:rPr>
        <w:t>Blobaren</w:t>
      </w:r>
      <w:proofErr w:type="spellEnd"/>
      <w:r w:rsidRPr="004D13B5">
        <w:rPr>
          <w:rFonts w:ascii="Arial" w:hAnsi="Arial" w:cs="Arial"/>
          <w:bCs/>
        </w:rPr>
        <w:t xml:space="preserve"> kolorea (gure kasuan beltza da) eta </w:t>
      </w:r>
      <w:proofErr w:type="spellStart"/>
      <w:r w:rsidRPr="004D13B5">
        <w:rPr>
          <w:rFonts w:ascii="Arial" w:hAnsi="Arial" w:cs="Arial"/>
          <w:bCs/>
        </w:rPr>
        <w:t>atzealdearena</w:t>
      </w:r>
      <w:proofErr w:type="spellEnd"/>
      <w:r w:rsidRPr="004D13B5">
        <w:rPr>
          <w:rFonts w:ascii="Arial" w:hAnsi="Arial" w:cs="Arial"/>
          <w:bCs/>
        </w:rPr>
        <w:t xml:space="preserve"> (kasu honetan zuria da).</w:t>
      </w:r>
      <w:r w:rsidRPr="004D13B5">
        <w:rPr>
          <w:rFonts w:ascii="Arial" w:hAnsi="Arial" w:cs="Arial"/>
          <w:bCs/>
        </w:rPr>
        <w:br/>
      </w:r>
      <w:r w:rsidRPr="004D13B5">
        <w:rPr>
          <w:rFonts w:ascii="Arial" w:hAnsi="Arial" w:cs="Arial"/>
          <w:bCs/>
        </w:rPr>
        <w:br/>
        <w:t>Lortutako emaitza honako hau da:</w:t>
      </w:r>
    </w:p>
    <w:p w:rsidR="004D13B5" w:rsidRDefault="004D13B5" w:rsidP="008011F0">
      <w:pPr>
        <w:pStyle w:val="Normalaweb"/>
        <w:spacing w:line="360" w:lineRule="auto"/>
        <w:rPr>
          <w:rFonts w:ascii="Arial" w:hAnsi="Arial" w:cs="Arial"/>
          <w:bCs/>
        </w:rPr>
      </w:pPr>
    </w:p>
    <w:p w:rsidR="004D13B5" w:rsidRDefault="004D13B5" w:rsidP="008011F0">
      <w:pPr>
        <w:pStyle w:val="Normalaweb"/>
        <w:spacing w:line="360" w:lineRule="auto"/>
        <w:rPr>
          <w:rFonts w:ascii="Arial" w:hAnsi="Arial" w:cs="Arial"/>
          <w:bCs/>
        </w:rPr>
      </w:pPr>
      <w:r w:rsidRPr="004D13B5">
        <w:rPr>
          <w:rFonts w:ascii="Arial" w:hAnsi="Arial" w:cs="Arial"/>
          <w:bCs/>
        </w:rPr>
        <w:t>Erremintari esker, zuloak gainazalaren arabera bereiz daitezke. Funtzioaren barruan, tamaina jakin bateko zuloak bilatzea programatu dezakegu.</w:t>
      </w:r>
    </w:p>
    <w:p w:rsidR="004D13B5" w:rsidRDefault="004D13B5" w:rsidP="008011F0">
      <w:pPr>
        <w:pStyle w:val="Normalaweb"/>
        <w:spacing w:line="360" w:lineRule="auto"/>
        <w:rPr>
          <w:rFonts w:ascii="Arial" w:hAnsi="Arial" w:cs="Arial"/>
          <w:bCs/>
        </w:rPr>
      </w:pPr>
      <w:r w:rsidRPr="004D13B5">
        <w:rPr>
          <w:rFonts w:ascii="Arial" w:hAnsi="Arial" w:cs="Arial"/>
          <w:bCs/>
        </w:rPr>
        <w:br/>
        <w:t>Hori propietate-orrian programatuko dugu, eremu-mugak finkatuta.</w:t>
      </w:r>
    </w:p>
    <w:p w:rsidR="004D13B5" w:rsidRDefault="004D13B5" w:rsidP="008011F0">
      <w:pPr>
        <w:pStyle w:val="Normalaweb"/>
        <w:spacing w:line="360" w:lineRule="auto"/>
        <w:rPr>
          <w:rFonts w:ascii="Arial" w:hAnsi="Arial" w:cs="Arial"/>
          <w:bCs/>
        </w:rPr>
      </w:pPr>
    </w:p>
    <w:p w:rsidR="004D13B5" w:rsidRDefault="004D13B5" w:rsidP="004D13B5">
      <w:pPr>
        <w:pStyle w:val="Normalaweb"/>
        <w:spacing w:line="360" w:lineRule="auto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lastRenderedPageBreak/>
        <w:drawing>
          <wp:anchor distT="0" distB="0" distL="0" distR="0" simplePos="0" relativeHeight="25168691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5011420" cy="3528060"/>
            <wp:effectExtent l="0" t="0" r="0" b="0"/>
            <wp:wrapTopAndBottom/>
            <wp:docPr id="6" name="Irudi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1420" cy="35280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13B5" w:rsidRPr="004D13B5" w:rsidRDefault="004D13B5" w:rsidP="004D13B5">
      <w:pPr>
        <w:pStyle w:val="Normalaweb"/>
        <w:spacing w:line="360" w:lineRule="auto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anchor distT="0" distB="0" distL="0" distR="0" simplePos="0" relativeHeight="25168793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734060</wp:posOffset>
            </wp:positionV>
            <wp:extent cx="5598160" cy="3371215"/>
            <wp:effectExtent l="0" t="0" r="2540" b="635"/>
            <wp:wrapTopAndBottom/>
            <wp:docPr id="7" name="Irudi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8160" cy="33712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D13B5">
        <w:rPr>
          <w:rFonts w:ascii="Arial" w:hAnsi="Arial" w:cs="Arial"/>
          <w:bCs/>
        </w:rPr>
        <w:t>Gutxieneko eremu gisa 3000 balioa aukeratu dugu, eta gehieneko area gisa 10.000 balioa. Kasu honetan, erremintak zulo zirkularra baino ez du aurkitzen, hau da, hautatutako mugen arteko eremu bat duena.</w:t>
      </w:r>
    </w:p>
    <w:p w:rsidR="004D13B5" w:rsidRDefault="004D13B5" w:rsidP="008011F0">
      <w:pPr>
        <w:pStyle w:val="Normalaweb"/>
        <w:spacing w:line="360" w:lineRule="auto"/>
        <w:rPr>
          <w:rFonts w:ascii="Arial" w:hAnsi="Arial" w:cs="Arial"/>
          <w:bCs/>
        </w:rPr>
      </w:pPr>
    </w:p>
    <w:p w:rsidR="00E11453" w:rsidRPr="00635F13" w:rsidRDefault="008154B7" w:rsidP="00635F13">
      <w:pPr>
        <w:pStyle w:val="1izenburua"/>
        <w:numPr>
          <w:ilvl w:val="1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>
        <w:rPr>
          <w:rFonts w:ascii="Arial" w:hAnsi="Arial" w:cs="Arial"/>
          <w:bCs w:val="0"/>
          <w:szCs w:val="24"/>
          <w:lang w:val="eu-ES"/>
        </w:rPr>
        <w:t>Ondorioak</w:t>
      </w:r>
    </w:p>
    <w:p w:rsidR="0095486F" w:rsidRPr="0095486F" w:rsidRDefault="0095486F" w:rsidP="0095486F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proofErr w:type="spellStart"/>
      <w:r w:rsidRPr="0095486F">
        <w:rPr>
          <w:rFonts w:ascii="Arial" w:hAnsi="Arial" w:cs="Arial"/>
          <w:color w:val="000000"/>
        </w:rPr>
        <w:t>ExtractBlobs</w:t>
      </w:r>
      <w:proofErr w:type="spellEnd"/>
      <w:r w:rsidRPr="0095486F">
        <w:rPr>
          <w:rFonts w:ascii="Arial" w:hAnsi="Arial" w:cs="Arial"/>
          <w:color w:val="000000"/>
        </w:rPr>
        <w:t xml:space="preserve"> tresna eraginkorra da tonalitate aldaketak eta akats fisikoak detektatzeko.</w:t>
      </w:r>
    </w:p>
    <w:p w:rsidR="0095486F" w:rsidRPr="0095486F" w:rsidRDefault="0095486F" w:rsidP="0095486F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r w:rsidRPr="0095486F">
        <w:rPr>
          <w:rFonts w:ascii="Arial" w:hAnsi="Arial" w:cs="Arial"/>
          <w:color w:val="000000"/>
        </w:rPr>
        <w:t>Azalera-mugak ezartzeak detekzio zehatza ahalbidetzen du.</w:t>
      </w:r>
    </w:p>
    <w:p w:rsidR="0095486F" w:rsidRPr="0095486F" w:rsidRDefault="0095486F" w:rsidP="0095486F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r w:rsidRPr="0095486F">
        <w:rPr>
          <w:rFonts w:ascii="Arial" w:hAnsi="Arial" w:cs="Arial"/>
          <w:color w:val="000000"/>
        </w:rPr>
        <w:t xml:space="preserve">Irudiaren parametro optikoen doikuntza (argitasuna, </w:t>
      </w:r>
      <w:proofErr w:type="spellStart"/>
      <w:r w:rsidRPr="0095486F">
        <w:rPr>
          <w:rFonts w:ascii="Arial" w:hAnsi="Arial" w:cs="Arial"/>
          <w:color w:val="000000"/>
        </w:rPr>
        <w:t>enfokea</w:t>
      </w:r>
      <w:proofErr w:type="spellEnd"/>
      <w:r w:rsidRPr="0095486F">
        <w:rPr>
          <w:rFonts w:ascii="Arial" w:hAnsi="Arial" w:cs="Arial"/>
          <w:color w:val="000000"/>
        </w:rPr>
        <w:t>, esposizioa) funtsezkoa da.</w:t>
      </w:r>
    </w:p>
    <w:p w:rsidR="0095486F" w:rsidRPr="0095486F" w:rsidRDefault="0095486F" w:rsidP="0095486F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r w:rsidRPr="0095486F">
        <w:rPr>
          <w:rFonts w:ascii="Arial" w:hAnsi="Arial" w:cs="Arial"/>
          <w:color w:val="000000"/>
        </w:rPr>
        <w:t>In-</w:t>
      </w:r>
      <w:proofErr w:type="spellStart"/>
      <w:r w:rsidRPr="0095486F">
        <w:rPr>
          <w:rFonts w:ascii="Arial" w:hAnsi="Arial" w:cs="Arial"/>
          <w:color w:val="000000"/>
        </w:rPr>
        <w:t>Sight</w:t>
      </w:r>
      <w:proofErr w:type="spellEnd"/>
      <w:r w:rsidRPr="0095486F">
        <w:rPr>
          <w:rFonts w:ascii="Arial" w:hAnsi="Arial" w:cs="Arial"/>
          <w:color w:val="000000"/>
        </w:rPr>
        <w:t xml:space="preserve"> Explorer softwareak ikusmen-prozesuak modu bisual eta </w:t>
      </w:r>
      <w:proofErr w:type="spellStart"/>
      <w:r w:rsidRPr="0095486F">
        <w:rPr>
          <w:rFonts w:ascii="Arial" w:hAnsi="Arial" w:cs="Arial"/>
          <w:color w:val="000000"/>
        </w:rPr>
        <w:t>parametrizatuan</w:t>
      </w:r>
      <w:proofErr w:type="spellEnd"/>
      <w:r w:rsidRPr="0095486F">
        <w:rPr>
          <w:rFonts w:ascii="Arial" w:hAnsi="Arial" w:cs="Arial"/>
          <w:color w:val="000000"/>
        </w:rPr>
        <w:t xml:space="preserve"> konfiguratzea ahalbidetzen du.</w:t>
      </w:r>
    </w:p>
    <w:p w:rsidR="00885DF0" w:rsidRPr="005B7239" w:rsidRDefault="00885DF0" w:rsidP="008154B7">
      <w:pPr>
        <w:pStyle w:val="1izenburua"/>
        <w:spacing w:line="360" w:lineRule="auto"/>
        <w:rPr>
          <w:rFonts w:ascii="Arial" w:hAnsi="Arial" w:cs="Arial"/>
          <w:sz w:val="24"/>
          <w:szCs w:val="24"/>
          <w:lang w:val="eu-ES"/>
        </w:rPr>
      </w:pPr>
      <w:bookmarkStart w:id="0" w:name="_GoBack"/>
      <w:bookmarkEnd w:id="0"/>
    </w:p>
    <w:sectPr w:rsidR="00885DF0" w:rsidRPr="005B7239" w:rsidSect="00093622">
      <w:headerReference w:type="default" r:id="rId21"/>
      <w:footerReference w:type="default" r:id="rId22"/>
      <w:pgSz w:w="12240" w:h="15840"/>
      <w:pgMar w:top="1701" w:right="1418" w:bottom="1418" w:left="1701" w:header="142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C6623" w:rsidRDefault="00FC6623" w:rsidP="00530AAA">
      <w:pPr>
        <w:spacing w:after="0" w:line="240" w:lineRule="auto"/>
      </w:pPr>
      <w:r>
        <w:separator/>
      </w:r>
    </w:p>
  </w:endnote>
  <w:endnote w:type="continuationSeparator" w:id="0">
    <w:p w:rsidR="00FC6623" w:rsidRDefault="00FC6623" w:rsidP="00530A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60339317"/>
      <w:docPartObj>
        <w:docPartGallery w:val="Page Numbers (Bottom of Page)"/>
        <w:docPartUnique/>
      </w:docPartObj>
    </w:sdtPr>
    <w:sdtEndPr/>
    <w:sdtContent>
      <w:p w:rsidR="006B5319" w:rsidRDefault="006B5319">
        <w:pPr>
          <w:pStyle w:val="Orri-o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804B9" w:rsidRPr="00F804B9">
          <w:rPr>
            <w:noProof/>
            <w:lang w:val="eu-ES"/>
          </w:rPr>
          <w:t>2</w:t>
        </w:r>
        <w:r>
          <w:fldChar w:fldCharType="end"/>
        </w:r>
      </w:p>
    </w:sdtContent>
  </w:sdt>
  <w:p w:rsidR="006B5319" w:rsidRDefault="006B5319">
    <w:pPr>
      <w:pStyle w:val="Orri-o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C6623" w:rsidRDefault="00FC6623" w:rsidP="00530AAA">
      <w:pPr>
        <w:spacing w:after="0" w:line="240" w:lineRule="auto"/>
      </w:pPr>
      <w:r>
        <w:separator/>
      </w:r>
    </w:p>
  </w:footnote>
  <w:footnote w:type="continuationSeparator" w:id="0">
    <w:p w:rsidR="00FC6623" w:rsidRDefault="00FC6623" w:rsidP="00530A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5319" w:rsidRDefault="006B5319" w:rsidP="00530AAA">
    <w:pPr>
      <w:pStyle w:val="1izenburua"/>
      <w:spacing w:line="360" w:lineRule="auto"/>
      <w:jc w:val="right"/>
      <w:rPr>
        <w:rFonts w:ascii="Arial" w:hAnsi="Arial" w:cs="Arial"/>
        <w:lang w:val="eu-ES"/>
      </w:rPr>
    </w:pPr>
    <w:r>
      <w:rPr>
        <w:noProof/>
        <w:lang w:val="eu-ES" w:eastAsia="eu-ES"/>
      </w:rPr>
      <w:drawing>
        <wp:anchor distT="114300" distB="114300" distL="114300" distR="114300" simplePos="0" relativeHeight="251659264" behindDoc="0" locked="0" layoutInCell="1" hidden="0" allowOverlap="1" wp14:anchorId="0478F42E" wp14:editId="2F3C440E">
          <wp:simplePos x="0" y="0"/>
          <wp:positionH relativeFrom="margin">
            <wp:align>center</wp:align>
          </wp:positionH>
          <wp:positionV relativeFrom="paragraph">
            <wp:posOffset>60960</wp:posOffset>
          </wp:positionV>
          <wp:extent cx="1281113" cy="547384"/>
          <wp:effectExtent l="0" t="0" r="0" b="5080"/>
          <wp:wrapNone/>
          <wp:docPr id="10" name="image2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81113" cy="54738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val="eu-ES" w:eastAsia="eu-ES"/>
      </w:rPr>
      <w:drawing>
        <wp:anchor distT="0" distB="0" distL="114300" distR="114300" simplePos="0" relativeHeight="251661312" behindDoc="0" locked="0" layoutInCell="1" allowOverlap="1" wp14:anchorId="292FB70F" wp14:editId="268E7DA9">
          <wp:simplePos x="0" y="0"/>
          <wp:positionH relativeFrom="margin">
            <wp:align>left</wp:align>
          </wp:positionH>
          <wp:positionV relativeFrom="paragraph">
            <wp:posOffset>83185</wp:posOffset>
          </wp:positionV>
          <wp:extent cx="1050475" cy="611079"/>
          <wp:effectExtent l="0" t="0" r="0" b="0"/>
          <wp:wrapNone/>
          <wp:docPr id="11" name="Irudia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riginala sloganarekin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50475" cy="6110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528CB">
      <w:rPr>
        <w:rFonts w:ascii="Arial" w:hAnsi="Arial" w:cs="Arial"/>
        <w:lang w:val="eu-ES"/>
      </w:rPr>
      <w:t>3</w:t>
    </w:r>
    <w:r w:rsidR="00FB0ACF">
      <w:rPr>
        <w:rFonts w:ascii="Arial" w:hAnsi="Arial" w:cs="Arial"/>
        <w:lang w:val="eu-ES"/>
      </w:rPr>
      <w:t>.</w:t>
    </w:r>
    <w:r w:rsidR="00655D43">
      <w:rPr>
        <w:rFonts w:ascii="Arial" w:hAnsi="Arial" w:cs="Arial"/>
        <w:lang w:val="eu-ES"/>
      </w:rPr>
      <w:t xml:space="preserve"> Jarduera</w:t>
    </w:r>
  </w:p>
  <w:p w:rsidR="006B5319" w:rsidRDefault="006B5319">
    <w:pPr>
      <w:pStyle w:val="Goiburu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E"/>
    <w:multiLevelType w:val="singleLevel"/>
    <w:tmpl w:val="FB12693A"/>
    <w:lvl w:ilvl="0">
      <w:start w:val="1"/>
      <w:numFmt w:val="decimal"/>
      <w:pStyle w:val="Zenbaki-zerrend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38441652"/>
    <w:lvl w:ilvl="0">
      <w:start w:val="1"/>
      <w:numFmt w:val="decimal"/>
      <w:pStyle w:val="Zenbaki-zerrend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3EAFDEC"/>
    <w:lvl w:ilvl="0">
      <w:start w:val="1"/>
      <w:numFmt w:val="bullet"/>
      <w:pStyle w:val="Bulet-zerrend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3D1EFFD4"/>
    <w:lvl w:ilvl="0">
      <w:start w:val="1"/>
      <w:numFmt w:val="bullet"/>
      <w:pStyle w:val="Bulet-zerrend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D0A62B40"/>
    <w:lvl w:ilvl="0">
      <w:start w:val="1"/>
      <w:numFmt w:val="decimal"/>
      <w:pStyle w:val="Zenbaki-zerren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29761A62"/>
    <w:lvl w:ilvl="0">
      <w:start w:val="1"/>
      <w:numFmt w:val="bullet"/>
      <w:pStyle w:val="Bulet-zerrend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8E563BE"/>
    <w:multiLevelType w:val="multilevel"/>
    <w:tmpl w:val="6D665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0855F1C"/>
    <w:multiLevelType w:val="multilevel"/>
    <w:tmpl w:val="034CF7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2361ADF"/>
    <w:multiLevelType w:val="multilevel"/>
    <w:tmpl w:val="04D256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6B23165"/>
    <w:multiLevelType w:val="hybridMultilevel"/>
    <w:tmpl w:val="81B69278"/>
    <w:lvl w:ilvl="0" w:tplc="042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C822E9A"/>
    <w:multiLevelType w:val="multilevel"/>
    <w:tmpl w:val="184807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5802CA0"/>
    <w:multiLevelType w:val="multilevel"/>
    <w:tmpl w:val="51F45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7E87BE2"/>
    <w:multiLevelType w:val="multilevel"/>
    <w:tmpl w:val="042D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43776A4A"/>
    <w:multiLevelType w:val="hybridMultilevel"/>
    <w:tmpl w:val="D250D4D8"/>
    <w:lvl w:ilvl="0" w:tplc="042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AE57931"/>
    <w:multiLevelType w:val="multilevel"/>
    <w:tmpl w:val="338A9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DFA0AC9"/>
    <w:multiLevelType w:val="multilevel"/>
    <w:tmpl w:val="DEB083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1A713D6"/>
    <w:multiLevelType w:val="hybridMultilevel"/>
    <w:tmpl w:val="6F50AF96"/>
    <w:lvl w:ilvl="0" w:tplc="042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AA87CE2"/>
    <w:multiLevelType w:val="multilevel"/>
    <w:tmpl w:val="80E081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14372AD"/>
    <w:multiLevelType w:val="hybridMultilevel"/>
    <w:tmpl w:val="5628C5EA"/>
    <w:lvl w:ilvl="0" w:tplc="042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2493135"/>
    <w:multiLevelType w:val="multilevel"/>
    <w:tmpl w:val="EC7A8A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8ED654C"/>
    <w:multiLevelType w:val="multilevel"/>
    <w:tmpl w:val="C35083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92D101B"/>
    <w:multiLevelType w:val="multilevel"/>
    <w:tmpl w:val="1DFA7D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DFF73D3"/>
    <w:multiLevelType w:val="multilevel"/>
    <w:tmpl w:val="5A90BD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0"/>
  </w:num>
  <w:num w:numId="7">
    <w:abstractNumId w:val="12"/>
  </w:num>
  <w:num w:numId="8">
    <w:abstractNumId w:val="15"/>
  </w:num>
  <w:num w:numId="9">
    <w:abstractNumId w:val="13"/>
  </w:num>
  <w:num w:numId="10">
    <w:abstractNumId w:val="14"/>
  </w:num>
  <w:num w:numId="11">
    <w:abstractNumId w:val="11"/>
  </w:num>
  <w:num w:numId="12">
    <w:abstractNumId w:val="17"/>
  </w:num>
  <w:num w:numId="13">
    <w:abstractNumId w:val="16"/>
  </w:num>
  <w:num w:numId="14">
    <w:abstractNumId w:val="9"/>
  </w:num>
  <w:num w:numId="15">
    <w:abstractNumId w:val="18"/>
  </w:num>
  <w:num w:numId="16">
    <w:abstractNumId w:val="8"/>
  </w:num>
  <w:num w:numId="17">
    <w:abstractNumId w:val="22"/>
  </w:num>
  <w:num w:numId="18">
    <w:abstractNumId w:val="7"/>
  </w:num>
  <w:num w:numId="19">
    <w:abstractNumId w:val="19"/>
  </w:num>
  <w:num w:numId="20">
    <w:abstractNumId w:val="20"/>
  </w:num>
  <w:num w:numId="21">
    <w:abstractNumId w:val="10"/>
  </w:num>
  <w:num w:numId="22">
    <w:abstractNumId w:val="6"/>
  </w:num>
  <w:num w:numId="23">
    <w:abstractNumId w:val="21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212B3"/>
    <w:rsid w:val="0002452D"/>
    <w:rsid w:val="00031B1A"/>
    <w:rsid w:val="00034616"/>
    <w:rsid w:val="0006063C"/>
    <w:rsid w:val="00082E79"/>
    <w:rsid w:val="00091B12"/>
    <w:rsid w:val="00093622"/>
    <w:rsid w:val="000A2664"/>
    <w:rsid w:val="000B27C0"/>
    <w:rsid w:val="000C62C9"/>
    <w:rsid w:val="000C6794"/>
    <w:rsid w:val="000F0F40"/>
    <w:rsid w:val="000F218A"/>
    <w:rsid w:val="000F32D8"/>
    <w:rsid w:val="001118AC"/>
    <w:rsid w:val="00130B8F"/>
    <w:rsid w:val="00132A65"/>
    <w:rsid w:val="001341D1"/>
    <w:rsid w:val="00136F9D"/>
    <w:rsid w:val="001410F8"/>
    <w:rsid w:val="001453EA"/>
    <w:rsid w:val="0015074B"/>
    <w:rsid w:val="00162BE6"/>
    <w:rsid w:val="001848B8"/>
    <w:rsid w:val="001850E1"/>
    <w:rsid w:val="001978FA"/>
    <w:rsid w:val="001C16F6"/>
    <w:rsid w:val="001D704D"/>
    <w:rsid w:val="00206017"/>
    <w:rsid w:val="002369B8"/>
    <w:rsid w:val="00237303"/>
    <w:rsid w:val="00266AE0"/>
    <w:rsid w:val="0029639D"/>
    <w:rsid w:val="002B13C4"/>
    <w:rsid w:val="002B2B58"/>
    <w:rsid w:val="002B3523"/>
    <w:rsid w:val="002C2419"/>
    <w:rsid w:val="002F2DB3"/>
    <w:rsid w:val="0031604C"/>
    <w:rsid w:val="00326F90"/>
    <w:rsid w:val="003337E1"/>
    <w:rsid w:val="00350B03"/>
    <w:rsid w:val="003834FC"/>
    <w:rsid w:val="003A4CB4"/>
    <w:rsid w:val="003C6E5F"/>
    <w:rsid w:val="003E6CD8"/>
    <w:rsid w:val="004356F1"/>
    <w:rsid w:val="004A3961"/>
    <w:rsid w:val="004D13B5"/>
    <w:rsid w:val="00501802"/>
    <w:rsid w:val="00513386"/>
    <w:rsid w:val="00514E60"/>
    <w:rsid w:val="00527618"/>
    <w:rsid w:val="00530AAA"/>
    <w:rsid w:val="005B7239"/>
    <w:rsid w:val="005C204A"/>
    <w:rsid w:val="005E4B8F"/>
    <w:rsid w:val="00633921"/>
    <w:rsid w:val="0063592F"/>
    <w:rsid w:val="00635F13"/>
    <w:rsid w:val="00655D43"/>
    <w:rsid w:val="00677CB4"/>
    <w:rsid w:val="006876F5"/>
    <w:rsid w:val="006A75E6"/>
    <w:rsid w:val="006B1AAC"/>
    <w:rsid w:val="006B5319"/>
    <w:rsid w:val="006F132E"/>
    <w:rsid w:val="006F5C00"/>
    <w:rsid w:val="00721D1A"/>
    <w:rsid w:val="00742573"/>
    <w:rsid w:val="0074504C"/>
    <w:rsid w:val="007757AC"/>
    <w:rsid w:val="00792BAE"/>
    <w:rsid w:val="007A45AD"/>
    <w:rsid w:val="008011F0"/>
    <w:rsid w:val="0080202C"/>
    <w:rsid w:val="008154B7"/>
    <w:rsid w:val="00824620"/>
    <w:rsid w:val="008651D1"/>
    <w:rsid w:val="00873731"/>
    <w:rsid w:val="00885DF0"/>
    <w:rsid w:val="008B12EA"/>
    <w:rsid w:val="008B4288"/>
    <w:rsid w:val="008D1705"/>
    <w:rsid w:val="008E3550"/>
    <w:rsid w:val="008F4B00"/>
    <w:rsid w:val="0095486F"/>
    <w:rsid w:val="00970E19"/>
    <w:rsid w:val="00973FEA"/>
    <w:rsid w:val="009872AA"/>
    <w:rsid w:val="009A3940"/>
    <w:rsid w:val="009C4E5F"/>
    <w:rsid w:val="009C5AF5"/>
    <w:rsid w:val="009E7014"/>
    <w:rsid w:val="00A15E57"/>
    <w:rsid w:val="00A43817"/>
    <w:rsid w:val="00A46CBB"/>
    <w:rsid w:val="00A511E6"/>
    <w:rsid w:val="00A528CB"/>
    <w:rsid w:val="00A91E8B"/>
    <w:rsid w:val="00AA1D8D"/>
    <w:rsid w:val="00AA5415"/>
    <w:rsid w:val="00AC1A24"/>
    <w:rsid w:val="00AC61F8"/>
    <w:rsid w:val="00AD5564"/>
    <w:rsid w:val="00B47730"/>
    <w:rsid w:val="00B9455C"/>
    <w:rsid w:val="00BB4643"/>
    <w:rsid w:val="00BC4248"/>
    <w:rsid w:val="00C21BB1"/>
    <w:rsid w:val="00C24244"/>
    <w:rsid w:val="00C742C7"/>
    <w:rsid w:val="00C847DF"/>
    <w:rsid w:val="00CB0664"/>
    <w:rsid w:val="00D226DF"/>
    <w:rsid w:val="00D3238E"/>
    <w:rsid w:val="00DA739E"/>
    <w:rsid w:val="00DE439B"/>
    <w:rsid w:val="00DF3B80"/>
    <w:rsid w:val="00E05DEB"/>
    <w:rsid w:val="00E11453"/>
    <w:rsid w:val="00E26D75"/>
    <w:rsid w:val="00E447B9"/>
    <w:rsid w:val="00E76665"/>
    <w:rsid w:val="00EA76C5"/>
    <w:rsid w:val="00EE29BF"/>
    <w:rsid w:val="00F14D1C"/>
    <w:rsid w:val="00F27CE2"/>
    <w:rsid w:val="00F411A0"/>
    <w:rsid w:val="00F629F5"/>
    <w:rsid w:val="00F804B9"/>
    <w:rsid w:val="00F80E03"/>
    <w:rsid w:val="00F91A3C"/>
    <w:rsid w:val="00FA0B43"/>
    <w:rsid w:val="00FA732D"/>
    <w:rsid w:val="00FB0ACF"/>
    <w:rsid w:val="00FB5A8A"/>
    <w:rsid w:val="00FC6623"/>
    <w:rsid w:val="00FC693F"/>
    <w:rsid w:val="00FD3082"/>
    <w:rsid w:val="00FD5C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4C316DD"/>
  <w14:defaultImageDpi w14:val="300"/>
  <w15:docId w15:val="{3649ADE8-F2E7-4064-A355-B1A61B416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a">
    <w:name w:val="Normal"/>
    <w:qFormat/>
    <w:rsid w:val="00FC693F"/>
  </w:style>
  <w:style w:type="paragraph" w:styleId="1izenburua">
    <w:name w:val="heading 1"/>
    <w:basedOn w:val="Normala"/>
    <w:next w:val="Normala"/>
    <w:link w:val="1izenburuaK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izenburua">
    <w:name w:val="heading 2"/>
    <w:basedOn w:val="Normala"/>
    <w:next w:val="Normala"/>
    <w:link w:val="2izenburuaK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izenburua">
    <w:name w:val="heading 3"/>
    <w:basedOn w:val="Normala"/>
    <w:next w:val="Normala"/>
    <w:link w:val="3izenburuaK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izenburua">
    <w:name w:val="heading 4"/>
    <w:basedOn w:val="Normala"/>
    <w:next w:val="Normala"/>
    <w:link w:val="4izenburuaK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izenburua">
    <w:name w:val="heading 5"/>
    <w:basedOn w:val="Normala"/>
    <w:next w:val="Normala"/>
    <w:link w:val="5izenburuaK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izenburua">
    <w:name w:val="heading 6"/>
    <w:basedOn w:val="Normala"/>
    <w:next w:val="Normala"/>
    <w:link w:val="6izenburuaK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izenburua">
    <w:name w:val="heading 7"/>
    <w:basedOn w:val="Normala"/>
    <w:next w:val="Normala"/>
    <w:link w:val="7izenburuaK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izenburua">
    <w:name w:val="heading 8"/>
    <w:basedOn w:val="Normala"/>
    <w:next w:val="Normala"/>
    <w:link w:val="8izenburuaK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izenburua">
    <w:name w:val="heading 9"/>
    <w:basedOn w:val="Normala"/>
    <w:next w:val="Normala"/>
    <w:link w:val="9izenburuaK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aragrafoarenletra-tipolehenetsia">
    <w:name w:val="Default Paragraph Font"/>
    <w:uiPriority w:val="1"/>
    <w:semiHidden/>
    <w:unhideWhenUsed/>
  </w:style>
  <w:style w:type="table" w:default="1" w:styleId="Taulanorma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Zerrendarikez">
    <w:name w:val="No List"/>
    <w:uiPriority w:val="99"/>
    <w:semiHidden/>
    <w:unhideWhenUsed/>
  </w:style>
  <w:style w:type="paragraph" w:styleId="Goiburua">
    <w:name w:val="header"/>
    <w:basedOn w:val="Normala"/>
    <w:link w:val="Goiburu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GoiburuaKar">
    <w:name w:val="Goiburua Kar"/>
    <w:basedOn w:val="Paragrafoarenletra-tipolehenetsia"/>
    <w:link w:val="Goiburua"/>
    <w:uiPriority w:val="99"/>
    <w:rsid w:val="00E618BF"/>
  </w:style>
  <w:style w:type="paragraph" w:styleId="Orri-oina">
    <w:name w:val="footer"/>
    <w:basedOn w:val="Normala"/>
    <w:link w:val="Orri-oin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Orri-oinaKar">
    <w:name w:val="Orri-oina Kar"/>
    <w:basedOn w:val="Paragrafoarenletra-tipolehenetsia"/>
    <w:link w:val="Orri-oina"/>
    <w:uiPriority w:val="99"/>
    <w:rsid w:val="00E618BF"/>
  </w:style>
  <w:style w:type="paragraph" w:styleId="Tarterikez">
    <w:name w:val="No Spacing"/>
    <w:link w:val="TarterikezKar"/>
    <w:uiPriority w:val="1"/>
    <w:qFormat/>
    <w:rsid w:val="00FC693F"/>
    <w:pPr>
      <w:spacing w:after="0" w:line="240" w:lineRule="auto"/>
    </w:pPr>
  </w:style>
  <w:style w:type="character" w:customStyle="1" w:styleId="1izenburuaKar">
    <w:name w:val="1. izenburua Kar"/>
    <w:basedOn w:val="Paragrafoarenletra-tipolehenetsia"/>
    <w:link w:val="1izenburua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izenburuaKar">
    <w:name w:val="2. izenburua Kar"/>
    <w:basedOn w:val="Paragrafoarenletra-tipolehenetsia"/>
    <w:link w:val="2izenburua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izenburuaKar">
    <w:name w:val="3. izenburua Kar"/>
    <w:basedOn w:val="Paragrafoarenletra-tipolehenetsia"/>
    <w:link w:val="3izenburua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ulua">
    <w:name w:val="Title"/>
    <w:basedOn w:val="Normala"/>
    <w:next w:val="Normala"/>
    <w:link w:val="TituluaK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uluaKar">
    <w:name w:val="Titulua Kar"/>
    <w:basedOn w:val="Paragrafoarenletra-tipolehenetsia"/>
    <w:link w:val="Titulu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zpititulua">
    <w:name w:val="Subtitle"/>
    <w:basedOn w:val="Normala"/>
    <w:next w:val="Normala"/>
    <w:link w:val="AzpitituluaK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zpitituluaKar">
    <w:name w:val="Azpititulua Kar"/>
    <w:basedOn w:val="Paragrafoarenletra-tipolehenetsia"/>
    <w:link w:val="Azpititulua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Zerrenda-paragrafoa">
    <w:name w:val="List Paragraph"/>
    <w:basedOn w:val="Normala"/>
    <w:uiPriority w:val="34"/>
    <w:qFormat/>
    <w:rsid w:val="00FC693F"/>
    <w:pPr>
      <w:ind w:left="720"/>
      <w:contextualSpacing/>
    </w:pPr>
  </w:style>
  <w:style w:type="paragraph" w:styleId="Gorputz-testua">
    <w:name w:val="Body Text"/>
    <w:basedOn w:val="Normala"/>
    <w:link w:val="Gorputz-testuaKar"/>
    <w:uiPriority w:val="99"/>
    <w:unhideWhenUsed/>
    <w:rsid w:val="00AA1D8D"/>
    <w:pPr>
      <w:spacing w:after="120"/>
    </w:pPr>
  </w:style>
  <w:style w:type="character" w:customStyle="1" w:styleId="Gorputz-testuaKar">
    <w:name w:val="Gorputz-testua Kar"/>
    <w:basedOn w:val="Paragrafoarenletra-tipolehenetsia"/>
    <w:link w:val="Gorputz-testua"/>
    <w:uiPriority w:val="99"/>
    <w:rsid w:val="00AA1D8D"/>
  </w:style>
  <w:style w:type="paragraph" w:styleId="Gorputz-testua2">
    <w:name w:val="Body Text 2"/>
    <w:basedOn w:val="Normala"/>
    <w:link w:val="Gorputz-testua2Kar"/>
    <w:uiPriority w:val="99"/>
    <w:unhideWhenUsed/>
    <w:rsid w:val="00AA1D8D"/>
    <w:pPr>
      <w:spacing w:after="120" w:line="480" w:lineRule="auto"/>
    </w:pPr>
  </w:style>
  <w:style w:type="character" w:customStyle="1" w:styleId="Gorputz-testua2Kar">
    <w:name w:val="Gorputz-testua 2 Kar"/>
    <w:basedOn w:val="Paragrafoarenletra-tipolehenetsia"/>
    <w:link w:val="Gorputz-testua2"/>
    <w:uiPriority w:val="99"/>
    <w:rsid w:val="00AA1D8D"/>
  </w:style>
  <w:style w:type="paragraph" w:styleId="Gorputz-testua3">
    <w:name w:val="Body Text 3"/>
    <w:basedOn w:val="Normala"/>
    <w:link w:val="Gorputz-testua3K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Gorputz-testua3Kar">
    <w:name w:val="Gorputz-testua 3 Kar"/>
    <w:basedOn w:val="Paragrafoarenletra-tipolehenetsia"/>
    <w:link w:val="Gorputz-testua3"/>
    <w:uiPriority w:val="99"/>
    <w:rsid w:val="00AA1D8D"/>
    <w:rPr>
      <w:sz w:val="16"/>
      <w:szCs w:val="16"/>
    </w:rPr>
  </w:style>
  <w:style w:type="paragraph" w:styleId="Zerrenda">
    <w:name w:val="List"/>
    <w:basedOn w:val="Normala"/>
    <w:uiPriority w:val="99"/>
    <w:unhideWhenUsed/>
    <w:rsid w:val="00AA1D8D"/>
    <w:pPr>
      <w:ind w:left="360" w:hanging="360"/>
      <w:contextualSpacing/>
    </w:pPr>
  </w:style>
  <w:style w:type="paragraph" w:styleId="Zerrenda2">
    <w:name w:val="List 2"/>
    <w:basedOn w:val="Normala"/>
    <w:uiPriority w:val="99"/>
    <w:unhideWhenUsed/>
    <w:rsid w:val="00326F90"/>
    <w:pPr>
      <w:ind w:left="720" w:hanging="360"/>
      <w:contextualSpacing/>
    </w:pPr>
  </w:style>
  <w:style w:type="paragraph" w:styleId="Zerrenda3">
    <w:name w:val="List 3"/>
    <w:basedOn w:val="Normala"/>
    <w:uiPriority w:val="99"/>
    <w:unhideWhenUsed/>
    <w:rsid w:val="00326F90"/>
    <w:pPr>
      <w:ind w:left="1080" w:hanging="360"/>
      <w:contextualSpacing/>
    </w:pPr>
  </w:style>
  <w:style w:type="paragraph" w:styleId="Bulet-zerrenda">
    <w:name w:val="List Bullet"/>
    <w:basedOn w:val="Normala"/>
    <w:uiPriority w:val="99"/>
    <w:unhideWhenUsed/>
    <w:rsid w:val="00326F90"/>
    <w:pPr>
      <w:numPr>
        <w:numId w:val="1"/>
      </w:numPr>
      <w:contextualSpacing/>
    </w:pPr>
  </w:style>
  <w:style w:type="paragraph" w:styleId="Bulet-zerrenda2">
    <w:name w:val="List Bullet 2"/>
    <w:basedOn w:val="Normala"/>
    <w:uiPriority w:val="99"/>
    <w:unhideWhenUsed/>
    <w:rsid w:val="00326F90"/>
    <w:pPr>
      <w:numPr>
        <w:numId w:val="2"/>
      </w:numPr>
      <w:contextualSpacing/>
    </w:pPr>
  </w:style>
  <w:style w:type="paragraph" w:styleId="Bulet-zerrenda3">
    <w:name w:val="List Bullet 3"/>
    <w:basedOn w:val="Normala"/>
    <w:uiPriority w:val="99"/>
    <w:unhideWhenUsed/>
    <w:rsid w:val="00326F90"/>
    <w:pPr>
      <w:numPr>
        <w:numId w:val="3"/>
      </w:numPr>
      <w:contextualSpacing/>
    </w:pPr>
  </w:style>
  <w:style w:type="paragraph" w:styleId="Zenbaki-zerrenda">
    <w:name w:val="List Number"/>
    <w:basedOn w:val="Normala"/>
    <w:uiPriority w:val="99"/>
    <w:unhideWhenUsed/>
    <w:rsid w:val="00326F90"/>
    <w:pPr>
      <w:numPr>
        <w:numId w:val="4"/>
      </w:numPr>
      <w:contextualSpacing/>
    </w:pPr>
  </w:style>
  <w:style w:type="paragraph" w:styleId="Zenbaki-zerrenda2">
    <w:name w:val="List Number 2"/>
    <w:basedOn w:val="Normala"/>
    <w:uiPriority w:val="99"/>
    <w:unhideWhenUsed/>
    <w:rsid w:val="0029639D"/>
    <w:pPr>
      <w:numPr>
        <w:numId w:val="5"/>
      </w:numPr>
      <w:contextualSpacing/>
    </w:pPr>
  </w:style>
  <w:style w:type="paragraph" w:styleId="Zenbaki-zerrenda3">
    <w:name w:val="List Number 3"/>
    <w:basedOn w:val="Normala"/>
    <w:uiPriority w:val="99"/>
    <w:unhideWhenUsed/>
    <w:rsid w:val="0029639D"/>
    <w:pPr>
      <w:numPr>
        <w:numId w:val="6"/>
      </w:numPr>
      <w:contextualSpacing/>
    </w:pPr>
  </w:style>
  <w:style w:type="paragraph" w:styleId="Zerrendajarraitua">
    <w:name w:val="List Continue"/>
    <w:basedOn w:val="Normala"/>
    <w:uiPriority w:val="99"/>
    <w:unhideWhenUsed/>
    <w:rsid w:val="0029639D"/>
    <w:pPr>
      <w:spacing w:after="120"/>
      <w:ind w:left="360"/>
      <w:contextualSpacing/>
    </w:pPr>
  </w:style>
  <w:style w:type="paragraph" w:styleId="Zerrendajarraitua2">
    <w:name w:val="List Continue 2"/>
    <w:basedOn w:val="Normala"/>
    <w:uiPriority w:val="99"/>
    <w:unhideWhenUsed/>
    <w:rsid w:val="0029639D"/>
    <w:pPr>
      <w:spacing w:after="120"/>
      <w:ind w:left="720"/>
      <w:contextualSpacing/>
    </w:pPr>
  </w:style>
  <w:style w:type="paragraph" w:styleId="Zerrendajarraitua3">
    <w:name w:val="List Continue 3"/>
    <w:basedOn w:val="Normala"/>
    <w:uiPriority w:val="99"/>
    <w:unhideWhenUsed/>
    <w:rsid w:val="0029639D"/>
    <w:pPr>
      <w:spacing w:after="120"/>
      <w:ind w:left="1080"/>
      <w:contextualSpacing/>
    </w:pPr>
  </w:style>
  <w:style w:type="paragraph" w:styleId="Makrokotestua">
    <w:name w:val="macro"/>
    <w:link w:val="MakrokotestuaK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krokotestuaKar">
    <w:name w:val="Makroko testua Kar"/>
    <w:basedOn w:val="Paragrafoarenletra-tipolehenetsia"/>
    <w:link w:val="Makrokotestua"/>
    <w:uiPriority w:val="99"/>
    <w:rsid w:val="0029639D"/>
    <w:rPr>
      <w:rFonts w:ascii="Courier" w:hAnsi="Courier"/>
      <w:sz w:val="20"/>
      <w:szCs w:val="20"/>
    </w:rPr>
  </w:style>
  <w:style w:type="paragraph" w:styleId="Aipua">
    <w:name w:val="Quote"/>
    <w:basedOn w:val="Normala"/>
    <w:next w:val="Normala"/>
    <w:link w:val="AipuaKar"/>
    <w:uiPriority w:val="29"/>
    <w:qFormat/>
    <w:rsid w:val="00FC693F"/>
    <w:rPr>
      <w:i/>
      <w:iCs/>
      <w:color w:val="000000" w:themeColor="text1"/>
    </w:rPr>
  </w:style>
  <w:style w:type="character" w:customStyle="1" w:styleId="AipuaKar">
    <w:name w:val="Aipua Kar"/>
    <w:basedOn w:val="Paragrafoarenletra-tipolehenetsia"/>
    <w:link w:val="Aipua"/>
    <w:uiPriority w:val="29"/>
    <w:rsid w:val="00FC693F"/>
    <w:rPr>
      <w:i/>
      <w:iCs/>
      <w:color w:val="000000" w:themeColor="text1"/>
    </w:rPr>
  </w:style>
  <w:style w:type="character" w:customStyle="1" w:styleId="4izenburuaKar">
    <w:name w:val="4. izenburua Kar"/>
    <w:basedOn w:val="Paragrafoarenletra-tipolehenetsia"/>
    <w:link w:val="4izenburua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izenburuaKar">
    <w:name w:val="5. izenburua Kar"/>
    <w:basedOn w:val="Paragrafoarenletra-tipolehenetsia"/>
    <w:link w:val="5izenburua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izenburuaKar">
    <w:name w:val="6. izenburua Kar"/>
    <w:basedOn w:val="Paragrafoarenletra-tipolehenetsia"/>
    <w:link w:val="6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izenburuaKar">
    <w:name w:val="7. izenburua Kar"/>
    <w:basedOn w:val="Paragrafoarenletra-tipolehenetsia"/>
    <w:link w:val="7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izenburuaKar">
    <w:name w:val="8. izenburua Kar"/>
    <w:basedOn w:val="Paragrafoarenletra-tipolehenetsia"/>
    <w:link w:val="8izenburua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izenburuaKar">
    <w:name w:val="9. izenburua Kar"/>
    <w:basedOn w:val="Paragrafoarenletra-tipolehenetsia"/>
    <w:link w:val="9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Epigrafea">
    <w:name w:val="caption"/>
    <w:basedOn w:val="Normala"/>
    <w:next w:val="Normala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Lodia">
    <w:name w:val="Strong"/>
    <w:basedOn w:val="Paragrafoarenletra-tipolehenetsia"/>
    <w:uiPriority w:val="22"/>
    <w:qFormat/>
    <w:rsid w:val="00FC693F"/>
    <w:rPr>
      <w:b/>
      <w:bCs/>
    </w:rPr>
  </w:style>
  <w:style w:type="character" w:styleId="Enfasia">
    <w:name w:val="Emphasis"/>
    <w:basedOn w:val="Paragrafoarenletra-tipolehenetsia"/>
    <w:uiPriority w:val="20"/>
    <w:qFormat/>
    <w:rsid w:val="00FC693F"/>
    <w:rPr>
      <w:i/>
      <w:iCs/>
    </w:rPr>
  </w:style>
  <w:style w:type="paragraph" w:styleId="Aipamenhandia">
    <w:name w:val="Intense Quote"/>
    <w:basedOn w:val="Normala"/>
    <w:next w:val="Normala"/>
    <w:link w:val="AipamenhandiaK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ipamenhandiaKar">
    <w:name w:val="Aipamen handia Kar"/>
    <w:basedOn w:val="Paragrafoarenletra-tipolehenetsia"/>
    <w:link w:val="Aipamenhandia"/>
    <w:uiPriority w:val="30"/>
    <w:rsid w:val="00FC693F"/>
    <w:rPr>
      <w:b/>
      <w:bCs/>
      <w:i/>
      <w:iCs/>
      <w:color w:val="4F81BD" w:themeColor="accent1"/>
    </w:rPr>
  </w:style>
  <w:style w:type="character" w:styleId="Enfasileuna">
    <w:name w:val="Subtle Emphasis"/>
    <w:basedOn w:val="Paragrafoarenletra-tipolehenetsia"/>
    <w:uiPriority w:val="19"/>
    <w:qFormat/>
    <w:rsid w:val="00FC693F"/>
    <w:rPr>
      <w:i/>
      <w:iCs/>
      <w:color w:val="808080" w:themeColor="text1" w:themeTint="7F"/>
    </w:rPr>
  </w:style>
  <w:style w:type="character" w:styleId="Enfasibizia">
    <w:name w:val="Intense Emphasis"/>
    <w:basedOn w:val="Paragrafoarenletra-tipolehenetsia"/>
    <w:uiPriority w:val="21"/>
    <w:qFormat/>
    <w:rsid w:val="00FC693F"/>
    <w:rPr>
      <w:b/>
      <w:bCs/>
      <w:i/>
      <w:iCs/>
      <w:color w:val="4F81BD" w:themeColor="accent1"/>
    </w:rPr>
  </w:style>
  <w:style w:type="character" w:styleId="Erreferentzialeuna">
    <w:name w:val="Subtle Reference"/>
    <w:basedOn w:val="Paragrafoarenletra-tipolehenetsia"/>
    <w:uiPriority w:val="31"/>
    <w:qFormat/>
    <w:rsid w:val="00FC693F"/>
    <w:rPr>
      <w:smallCaps/>
      <w:color w:val="C0504D" w:themeColor="accent2"/>
      <w:u w:val="single"/>
    </w:rPr>
  </w:style>
  <w:style w:type="character" w:styleId="Erreferentziabizia">
    <w:name w:val="Intense Reference"/>
    <w:basedOn w:val="Paragrafoarenletra-tipolehenetsia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Liburuarentitulua">
    <w:name w:val="Book Title"/>
    <w:basedOn w:val="Paragrafoarenletra-tipolehenetsia"/>
    <w:uiPriority w:val="33"/>
    <w:qFormat/>
    <w:rsid w:val="00FC693F"/>
    <w:rPr>
      <w:b/>
      <w:bCs/>
      <w:smallCaps/>
      <w:spacing w:val="5"/>
    </w:rPr>
  </w:style>
  <w:style w:type="paragraph" w:styleId="TOCizenburua">
    <w:name w:val="TOC Heading"/>
    <w:basedOn w:val="1izenburua"/>
    <w:next w:val="Normala"/>
    <w:uiPriority w:val="39"/>
    <w:unhideWhenUsed/>
    <w:qFormat/>
    <w:rsid w:val="00FC693F"/>
    <w:pPr>
      <w:outlineLvl w:val="9"/>
    </w:pPr>
  </w:style>
  <w:style w:type="table" w:styleId="Saretaduntaula">
    <w:name w:val="Table Grid"/>
    <w:basedOn w:val="Taulanormala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Itzalduraargia">
    <w:name w:val="Light Shading"/>
    <w:basedOn w:val="Taulanormala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Itzalduraargia-1enfasia">
    <w:name w:val="Light Shading Accent 1"/>
    <w:basedOn w:val="Taulanormala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Itzalduraargia-2enfasia">
    <w:name w:val="Light Shading Accent 2"/>
    <w:basedOn w:val="Taulanormala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Itzalduraargia-3enfasia">
    <w:name w:val="Light Shading Accent 3"/>
    <w:basedOn w:val="Taulanormala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Itzalduraargia-4enfasia">
    <w:name w:val="Light Shading Accent 4"/>
    <w:basedOn w:val="Taulanormala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Itzalduraargia-5enfasia">
    <w:name w:val="Light Shading Accent 5"/>
    <w:basedOn w:val="Taulanormala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Itzalduraargia-6enfasia">
    <w:name w:val="Light Shading Accent 6"/>
    <w:basedOn w:val="Taulanormala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Zerrendaargia">
    <w:name w:val="Light List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Zerrendaargia-1enfasia">
    <w:name w:val="Light List Accent 1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Zerrendaargia-2enfasia">
    <w:name w:val="Light List Accent 2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Zerrendaargia-3enfasia">
    <w:name w:val="Light List Accent 3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Zerrendaargia-4enfasia">
    <w:name w:val="Light List Accent 4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Zerrendaargia-5enfasia">
    <w:name w:val="Light List Accent 5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Zerrendaargia-6enfasia">
    <w:name w:val="Light List Accent 6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Saretaargia">
    <w:name w:val="Light Grid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Saretaargia-1enfasia">
    <w:name w:val="Light Grid Accent 1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Saretaargia-2enfasia">
    <w:name w:val="Light Grid Accent 2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Saretaargia-3enfasia">
    <w:name w:val="Light Grid Accent 3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Saretaargia-4enfasia">
    <w:name w:val="Light Grid Accent 4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Saretaargia-5enfasia">
    <w:name w:val="Light Grid Accent 5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Saretaargia-6enfasia">
    <w:name w:val="Light Grid Accent 6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itzalduraertaina">
    <w:name w:val="Medium Shading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1enfasia">
    <w:name w:val="Medium Shading 1 Accent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2enfasia">
    <w:name w:val="Medium Shading 1 Accent 2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3enfasia">
    <w:name w:val="Medium Shading 1 Accent 3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4enfasia">
    <w:name w:val="Medium Shading 1 Accent 4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5enfasia">
    <w:name w:val="Medium Shading 1 Accent 5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6enfasia">
    <w:name w:val="Medium Shading 1 Accent 6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itzalduraertaina">
    <w:name w:val="Medium Shading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1enfasia">
    <w:name w:val="Medium Shading 2 Accent 1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2enfasia">
    <w:name w:val="Medium Shading 2 Accent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3enfasia">
    <w:name w:val="Medium Shading 2 Accent 3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4enfasia">
    <w:name w:val="Medium Shading 2 Accent 4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5enfasia">
    <w:name w:val="Medium Shading 2 Accent 5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6enfasia">
    <w:name w:val="Medium Shading 2 Accent 6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zerrendaertaina">
    <w:name w:val="Medium Lis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zerrendaertaina-1enfasia">
    <w:name w:val="Medium List 1 Accen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zerrendaertaina-2enfasia">
    <w:name w:val="Medium List 1 Accent 2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zerrendaertaina-3enfasia">
    <w:name w:val="Medium List 1 Accent 3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zerrendaertaina-4enfasia">
    <w:name w:val="Medium List 1 Accent 4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zerrendaertaina-5enfasia">
    <w:name w:val="Medium List 1 Accent 5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zerrendaertaina-6enfasia">
    <w:name w:val="Medium List 1 Accent 6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zerrendaertaina">
    <w:name w:val="Medium List 2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1enfasia">
    <w:name w:val="Medium List 2 Accent 1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2enfasia">
    <w:name w:val="Medium List 2 Accent 2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3enfasia">
    <w:name w:val="Medium List 2 Accent 3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4enfasia">
    <w:name w:val="Medium List 2 Accent 4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5enfasia">
    <w:name w:val="Medium List 2 Accent 5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6enfasia">
    <w:name w:val="Medium List 2 Accent 6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saretaertaina">
    <w:name w:val="Medium Grid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saretaertaina-1enfasia">
    <w:name w:val="Medium Grid 1 Accent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saretaertaina-2enfasia">
    <w:name w:val="Medium Grid 1 Accent 2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saretaertaina-3enfasia">
    <w:name w:val="Medium Grid 1 Accent 3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saretaertaina-4enfasia">
    <w:name w:val="Medium Grid 1 Accent 4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saretaertaina-5enfasia">
    <w:name w:val="Medium Grid 1 Accent 5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saretaertaina-6enfasia">
    <w:name w:val="Medium Grid 1 Accent 6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saretaertaina">
    <w:name w:val="Medium Grid 2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1enfasia">
    <w:name w:val="Medium Grid 2 Accent 1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2enfasia">
    <w:name w:val="Medium Grid 2 Accent 2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3enfasia">
    <w:name w:val="Medium Grid 2 Accent 3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4enfasia">
    <w:name w:val="Medium Grid 2 Accent 4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5enfasia">
    <w:name w:val="Medium Grid 2 Accent 5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6enfasia">
    <w:name w:val="Medium Grid 2 Accent 6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saretaertaina">
    <w:name w:val="Medium Grid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saretaertaina-1enfasia">
    <w:name w:val="Medium Grid 3 Accent 1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saretaertaina-2enfasia">
    <w:name w:val="Medium Grid 3 Accent 2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saretaertaina-3enfasia">
    <w:name w:val="Medium Grid 3 Accent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saretaertaina-4enfasia">
    <w:name w:val="Medium Grid 3 Accent 4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saretaertaina-5enfasia">
    <w:name w:val="Medium Grid 3 Accent 5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saretaertaina-6enfasia">
    <w:name w:val="Medium Grid 3 Accent 6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Zerrendailuna">
    <w:name w:val="Dark List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Zerrendailuna-1enfasia">
    <w:name w:val="Dark List Accent 1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Zerrendailuna-2enfasia">
    <w:name w:val="Dark List Accent 2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Zerrendailuna-3enfasia">
    <w:name w:val="Dark List Accent 3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Zerrendailuna-4enfasia">
    <w:name w:val="Dark List Accent 4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Zerrendailuna-5enfasia">
    <w:name w:val="Dark List Accent 5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Zerrendailuna-6enfasia">
    <w:name w:val="Dark List Accent 6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etakoitzaldura">
    <w:name w:val="Colorful Shading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1enfasia">
    <w:name w:val="Colorful Shading Accent 1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2enfasia">
    <w:name w:val="Colorful Shading Accent 2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3enfasia">
    <w:name w:val="Colorful Shading Accent 3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itzaldura-4enfasia">
    <w:name w:val="Colorful Shading Accent 4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5enfasia">
    <w:name w:val="Colorful Shading Accent 5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6enfasia">
    <w:name w:val="Colorful Shading Accent 6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zerrenda">
    <w:name w:val="Colorful List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Zerrendakoloretsua-1enfasia">
    <w:name w:val="Colorful List Accent 1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Zerrendakoloretsua-2enfasia">
    <w:name w:val="Colorful List Accent 2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Zerrendakoloretsua-3enfasia">
    <w:name w:val="Colorful List Accent 3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Zerrendakoloretsua-4enfasia">
    <w:name w:val="Colorful List Accent 4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Zerrendakoloretsua-5enfasia">
    <w:name w:val="Colorful List Accent 5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Zerrendakoloretsua-6enfasia">
    <w:name w:val="Colorful List Accent 6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etakosareta">
    <w:name w:val="Colorful Grid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etakosareta-1enfasia">
    <w:name w:val="Colorful Grid Accent 1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etakosareta-2enfasia">
    <w:name w:val="Colorful Grid Accent 2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etakosareta-3enfasia">
    <w:name w:val="Colorful Grid Accent 3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sareta-4enfasia">
    <w:name w:val="Colorful Grid Accent 4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etakosareta-5enfasia">
    <w:name w:val="Colorful Grid Accent 5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etakosareta-6enfasia">
    <w:name w:val="Colorful Grid Accent 6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esteka">
    <w:name w:val="Hyperlink"/>
    <w:basedOn w:val="Paragrafoarenletra-tipolehenetsia"/>
    <w:uiPriority w:val="99"/>
    <w:unhideWhenUsed/>
    <w:rsid w:val="00A46CBB"/>
    <w:rPr>
      <w:color w:val="0000FF" w:themeColor="hyperlink"/>
      <w:u w:val="single"/>
    </w:rPr>
  </w:style>
  <w:style w:type="character" w:styleId="BisitatutakoHiperesteka">
    <w:name w:val="FollowedHyperlink"/>
    <w:basedOn w:val="Paragrafoarenletra-tipolehenetsia"/>
    <w:uiPriority w:val="99"/>
    <w:semiHidden/>
    <w:unhideWhenUsed/>
    <w:rsid w:val="00A46CBB"/>
    <w:rPr>
      <w:color w:val="800080" w:themeColor="followedHyperlink"/>
      <w:u w:val="single"/>
    </w:rPr>
  </w:style>
  <w:style w:type="paragraph" w:styleId="Normalaweb">
    <w:name w:val="Normal (Web)"/>
    <w:basedOn w:val="Normala"/>
    <w:uiPriority w:val="99"/>
    <w:unhideWhenUsed/>
    <w:rsid w:val="00E447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u-ES" w:eastAsia="eu-ES"/>
    </w:rPr>
  </w:style>
  <w:style w:type="character" w:customStyle="1" w:styleId="citation-299">
    <w:name w:val="citation-299"/>
    <w:basedOn w:val="Paragrafoarenletra-tipolehenetsia"/>
    <w:rsid w:val="000B27C0"/>
  </w:style>
  <w:style w:type="character" w:customStyle="1" w:styleId="citation-298">
    <w:name w:val="citation-298"/>
    <w:basedOn w:val="Paragrafoarenletra-tipolehenetsia"/>
    <w:rsid w:val="000B27C0"/>
  </w:style>
  <w:style w:type="character" w:customStyle="1" w:styleId="citation-297">
    <w:name w:val="citation-297"/>
    <w:basedOn w:val="Paragrafoarenletra-tipolehenetsia"/>
    <w:rsid w:val="000B27C0"/>
  </w:style>
  <w:style w:type="character" w:customStyle="1" w:styleId="citation-296">
    <w:name w:val="citation-296"/>
    <w:basedOn w:val="Paragrafoarenletra-tipolehenetsia"/>
    <w:rsid w:val="000B27C0"/>
  </w:style>
  <w:style w:type="character" w:customStyle="1" w:styleId="citation-295">
    <w:name w:val="citation-295"/>
    <w:basedOn w:val="Paragrafoarenletra-tipolehenetsia"/>
    <w:rsid w:val="000B27C0"/>
  </w:style>
  <w:style w:type="character" w:customStyle="1" w:styleId="citation-294">
    <w:name w:val="citation-294"/>
    <w:basedOn w:val="Paragrafoarenletra-tipolehenetsia"/>
    <w:rsid w:val="000B27C0"/>
  </w:style>
  <w:style w:type="character" w:customStyle="1" w:styleId="citation-293">
    <w:name w:val="citation-293"/>
    <w:basedOn w:val="Paragrafoarenletra-tipolehenetsia"/>
    <w:rsid w:val="000B27C0"/>
  </w:style>
  <w:style w:type="character" w:customStyle="1" w:styleId="citation-292">
    <w:name w:val="citation-292"/>
    <w:basedOn w:val="Paragrafoarenletra-tipolehenetsia"/>
    <w:rsid w:val="000B27C0"/>
  </w:style>
  <w:style w:type="character" w:customStyle="1" w:styleId="citation-291">
    <w:name w:val="citation-291"/>
    <w:basedOn w:val="Paragrafoarenletra-tipolehenetsia"/>
    <w:rsid w:val="000B27C0"/>
  </w:style>
  <w:style w:type="character" w:customStyle="1" w:styleId="citation-290">
    <w:name w:val="citation-290"/>
    <w:basedOn w:val="Paragrafoarenletra-tipolehenetsia"/>
    <w:rsid w:val="000B27C0"/>
  </w:style>
  <w:style w:type="character" w:customStyle="1" w:styleId="citation-289">
    <w:name w:val="citation-289"/>
    <w:basedOn w:val="Paragrafoarenletra-tipolehenetsia"/>
    <w:rsid w:val="000B27C0"/>
  </w:style>
  <w:style w:type="character" w:customStyle="1" w:styleId="citation-288">
    <w:name w:val="citation-288"/>
    <w:basedOn w:val="Paragrafoarenletra-tipolehenetsia"/>
    <w:rsid w:val="000B27C0"/>
  </w:style>
  <w:style w:type="character" w:customStyle="1" w:styleId="citation-287">
    <w:name w:val="citation-287"/>
    <w:basedOn w:val="Paragrafoarenletra-tipolehenetsia"/>
    <w:rsid w:val="000B27C0"/>
  </w:style>
  <w:style w:type="character" w:customStyle="1" w:styleId="citation-286">
    <w:name w:val="citation-286"/>
    <w:basedOn w:val="Paragrafoarenletra-tipolehenetsia"/>
    <w:rsid w:val="000B27C0"/>
  </w:style>
  <w:style w:type="character" w:customStyle="1" w:styleId="citation-285">
    <w:name w:val="citation-285"/>
    <w:basedOn w:val="Paragrafoarenletra-tipolehenetsia"/>
    <w:rsid w:val="000B27C0"/>
  </w:style>
  <w:style w:type="character" w:customStyle="1" w:styleId="citation-284">
    <w:name w:val="citation-284"/>
    <w:basedOn w:val="Paragrafoarenletra-tipolehenetsia"/>
    <w:rsid w:val="000B27C0"/>
  </w:style>
  <w:style w:type="character" w:customStyle="1" w:styleId="citation-283">
    <w:name w:val="citation-283"/>
    <w:basedOn w:val="Paragrafoarenletra-tipolehenetsia"/>
    <w:rsid w:val="000B27C0"/>
  </w:style>
  <w:style w:type="character" w:customStyle="1" w:styleId="citation-282">
    <w:name w:val="citation-282"/>
    <w:basedOn w:val="Paragrafoarenletra-tipolehenetsia"/>
    <w:rsid w:val="000B27C0"/>
  </w:style>
  <w:style w:type="character" w:customStyle="1" w:styleId="citation-281">
    <w:name w:val="citation-281"/>
    <w:basedOn w:val="Paragrafoarenletra-tipolehenetsia"/>
    <w:rsid w:val="000B27C0"/>
  </w:style>
  <w:style w:type="character" w:customStyle="1" w:styleId="citation-280">
    <w:name w:val="citation-280"/>
    <w:basedOn w:val="Paragrafoarenletra-tipolehenetsia"/>
    <w:rsid w:val="000B27C0"/>
  </w:style>
  <w:style w:type="character" w:customStyle="1" w:styleId="citation-279">
    <w:name w:val="citation-279"/>
    <w:basedOn w:val="Paragrafoarenletra-tipolehenetsia"/>
    <w:rsid w:val="000B27C0"/>
  </w:style>
  <w:style w:type="character" w:customStyle="1" w:styleId="citation-278">
    <w:name w:val="citation-278"/>
    <w:basedOn w:val="Paragrafoarenletra-tipolehenetsia"/>
    <w:rsid w:val="000B27C0"/>
  </w:style>
  <w:style w:type="character" w:customStyle="1" w:styleId="citation-277">
    <w:name w:val="citation-277"/>
    <w:basedOn w:val="Paragrafoarenletra-tipolehenetsia"/>
    <w:rsid w:val="000B27C0"/>
  </w:style>
  <w:style w:type="character" w:customStyle="1" w:styleId="citation-276">
    <w:name w:val="citation-276"/>
    <w:basedOn w:val="Paragrafoarenletra-tipolehenetsia"/>
    <w:rsid w:val="000B27C0"/>
  </w:style>
  <w:style w:type="character" w:customStyle="1" w:styleId="citation-275">
    <w:name w:val="citation-275"/>
    <w:basedOn w:val="Paragrafoarenletra-tipolehenetsia"/>
    <w:rsid w:val="000B27C0"/>
  </w:style>
  <w:style w:type="character" w:customStyle="1" w:styleId="citation-274">
    <w:name w:val="citation-274"/>
    <w:basedOn w:val="Paragrafoarenletra-tipolehenetsia"/>
    <w:rsid w:val="000B27C0"/>
  </w:style>
  <w:style w:type="character" w:customStyle="1" w:styleId="citation-273">
    <w:name w:val="citation-273"/>
    <w:basedOn w:val="Paragrafoarenletra-tipolehenetsia"/>
    <w:rsid w:val="000B27C0"/>
  </w:style>
  <w:style w:type="character" w:customStyle="1" w:styleId="citation-272">
    <w:name w:val="citation-272"/>
    <w:basedOn w:val="Paragrafoarenletra-tipolehenetsia"/>
    <w:rsid w:val="000B27C0"/>
  </w:style>
  <w:style w:type="character" w:customStyle="1" w:styleId="citation-271">
    <w:name w:val="citation-271"/>
    <w:basedOn w:val="Paragrafoarenletra-tipolehenetsia"/>
    <w:rsid w:val="000B27C0"/>
  </w:style>
  <w:style w:type="character" w:customStyle="1" w:styleId="citation-270">
    <w:name w:val="citation-270"/>
    <w:basedOn w:val="Paragrafoarenletra-tipolehenetsia"/>
    <w:rsid w:val="000B27C0"/>
  </w:style>
  <w:style w:type="character" w:customStyle="1" w:styleId="citation-269">
    <w:name w:val="citation-269"/>
    <w:basedOn w:val="Paragrafoarenletra-tipolehenetsia"/>
    <w:rsid w:val="000B27C0"/>
  </w:style>
  <w:style w:type="character" w:customStyle="1" w:styleId="citation-268">
    <w:name w:val="citation-268"/>
    <w:basedOn w:val="Paragrafoarenletra-tipolehenetsia"/>
    <w:rsid w:val="000B27C0"/>
  </w:style>
  <w:style w:type="character" w:customStyle="1" w:styleId="citation-267">
    <w:name w:val="citation-267"/>
    <w:basedOn w:val="Paragrafoarenletra-tipolehenetsia"/>
    <w:rsid w:val="000B27C0"/>
  </w:style>
  <w:style w:type="character" w:customStyle="1" w:styleId="citation-266">
    <w:name w:val="citation-266"/>
    <w:basedOn w:val="Paragrafoarenletra-tipolehenetsia"/>
    <w:rsid w:val="000B27C0"/>
  </w:style>
  <w:style w:type="character" w:customStyle="1" w:styleId="citation-265">
    <w:name w:val="citation-265"/>
    <w:basedOn w:val="Paragrafoarenletra-tipolehenetsia"/>
    <w:rsid w:val="000B27C0"/>
  </w:style>
  <w:style w:type="character" w:customStyle="1" w:styleId="citation-264">
    <w:name w:val="citation-264"/>
    <w:basedOn w:val="Paragrafoarenletra-tipolehenetsia"/>
    <w:rsid w:val="000B27C0"/>
  </w:style>
  <w:style w:type="character" w:customStyle="1" w:styleId="citation-263">
    <w:name w:val="citation-263"/>
    <w:basedOn w:val="Paragrafoarenletra-tipolehenetsia"/>
    <w:rsid w:val="000B27C0"/>
  </w:style>
  <w:style w:type="character" w:customStyle="1" w:styleId="citation-262">
    <w:name w:val="citation-262"/>
    <w:basedOn w:val="Paragrafoarenletra-tipolehenetsia"/>
    <w:rsid w:val="000B27C0"/>
  </w:style>
  <w:style w:type="character" w:customStyle="1" w:styleId="citation-261">
    <w:name w:val="citation-261"/>
    <w:basedOn w:val="Paragrafoarenletra-tipolehenetsia"/>
    <w:rsid w:val="000B27C0"/>
  </w:style>
  <w:style w:type="character" w:customStyle="1" w:styleId="citation-260">
    <w:name w:val="citation-260"/>
    <w:basedOn w:val="Paragrafoarenletra-tipolehenetsia"/>
    <w:rsid w:val="000B27C0"/>
  </w:style>
  <w:style w:type="character" w:customStyle="1" w:styleId="citation-259">
    <w:name w:val="citation-259"/>
    <w:basedOn w:val="Paragrafoarenletra-tipolehenetsia"/>
    <w:rsid w:val="000B27C0"/>
  </w:style>
  <w:style w:type="character" w:customStyle="1" w:styleId="citation-258">
    <w:name w:val="citation-258"/>
    <w:basedOn w:val="Paragrafoarenletra-tipolehenetsia"/>
    <w:rsid w:val="000B27C0"/>
  </w:style>
  <w:style w:type="character" w:customStyle="1" w:styleId="citation-257">
    <w:name w:val="citation-257"/>
    <w:basedOn w:val="Paragrafoarenletra-tipolehenetsia"/>
    <w:rsid w:val="000B27C0"/>
  </w:style>
  <w:style w:type="character" w:customStyle="1" w:styleId="citation-256">
    <w:name w:val="citation-256"/>
    <w:basedOn w:val="Paragrafoarenletra-tipolehenetsia"/>
    <w:rsid w:val="000B27C0"/>
  </w:style>
  <w:style w:type="character" w:customStyle="1" w:styleId="citation-255">
    <w:name w:val="citation-255"/>
    <w:basedOn w:val="Paragrafoarenletra-tipolehenetsia"/>
    <w:rsid w:val="000B27C0"/>
  </w:style>
  <w:style w:type="character" w:customStyle="1" w:styleId="citation-254">
    <w:name w:val="citation-254"/>
    <w:basedOn w:val="Paragrafoarenletra-tipolehenetsia"/>
    <w:rsid w:val="000B27C0"/>
  </w:style>
  <w:style w:type="character" w:customStyle="1" w:styleId="citation-253">
    <w:name w:val="citation-253"/>
    <w:basedOn w:val="Paragrafoarenletra-tipolehenetsia"/>
    <w:rsid w:val="000B27C0"/>
  </w:style>
  <w:style w:type="character" w:customStyle="1" w:styleId="citation-252">
    <w:name w:val="citation-252"/>
    <w:basedOn w:val="Paragrafoarenletra-tipolehenetsia"/>
    <w:rsid w:val="000B27C0"/>
  </w:style>
  <w:style w:type="character" w:customStyle="1" w:styleId="citation-251">
    <w:name w:val="citation-251"/>
    <w:basedOn w:val="Paragrafoarenletra-tipolehenetsia"/>
    <w:rsid w:val="000B27C0"/>
  </w:style>
  <w:style w:type="character" w:customStyle="1" w:styleId="citation-250">
    <w:name w:val="citation-250"/>
    <w:basedOn w:val="Paragrafoarenletra-tipolehenetsia"/>
    <w:rsid w:val="000B27C0"/>
  </w:style>
  <w:style w:type="character" w:customStyle="1" w:styleId="citation-249">
    <w:name w:val="citation-249"/>
    <w:basedOn w:val="Paragrafoarenletra-tipolehenetsia"/>
    <w:rsid w:val="000B27C0"/>
  </w:style>
  <w:style w:type="character" w:customStyle="1" w:styleId="citation-248">
    <w:name w:val="citation-248"/>
    <w:basedOn w:val="Paragrafoarenletra-tipolehenetsia"/>
    <w:rsid w:val="000B27C0"/>
  </w:style>
  <w:style w:type="character" w:customStyle="1" w:styleId="citation-247">
    <w:name w:val="citation-247"/>
    <w:basedOn w:val="Paragrafoarenletra-tipolehenetsia"/>
    <w:rsid w:val="000B27C0"/>
  </w:style>
  <w:style w:type="character" w:customStyle="1" w:styleId="citation-246">
    <w:name w:val="citation-246"/>
    <w:basedOn w:val="Paragrafoarenletra-tipolehenetsia"/>
    <w:rsid w:val="000B27C0"/>
  </w:style>
  <w:style w:type="character" w:customStyle="1" w:styleId="citation-245">
    <w:name w:val="citation-245"/>
    <w:basedOn w:val="Paragrafoarenletra-tipolehenetsia"/>
    <w:rsid w:val="000B27C0"/>
  </w:style>
  <w:style w:type="character" w:customStyle="1" w:styleId="citation-197">
    <w:name w:val="citation-197"/>
    <w:basedOn w:val="Paragrafoarenletra-tipolehenetsia"/>
    <w:rsid w:val="00C742C7"/>
  </w:style>
  <w:style w:type="character" w:customStyle="1" w:styleId="citation-196">
    <w:name w:val="citation-196"/>
    <w:basedOn w:val="Paragrafoarenletra-tipolehenetsia"/>
    <w:rsid w:val="00C742C7"/>
  </w:style>
  <w:style w:type="character" w:customStyle="1" w:styleId="citation-195">
    <w:name w:val="citation-195"/>
    <w:basedOn w:val="Paragrafoarenletra-tipolehenetsia"/>
    <w:rsid w:val="00C742C7"/>
  </w:style>
  <w:style w:type="character" w:customStyle="1" w:styleId="citation-194">
    <w:name w:val="citation-194"/>
    <w:basedOn w:val="Paragrafoarenletra-tipolehenetsia"/>
    <w:rsid w:val="00C742C7"/>
  </w:style>
  <w:style w:type="character" w:customStyle="1" w:styleId="citation-193">
    <w:name w:val="citation-193"/>
    <w:basedOn w:val="Paragrafoarenletra-tipolehenetsia"/>
    <w:rsid w:val="00C742C7"/>
  </w:style>
  <w:style w:type="character" w:customStyle="1" w:styleId="citation-192">
    <w:name w:val="citation-192"/>
    <w:basedOn w:val="Paragrafoarenletra-tipolehenetsia"/>
    <w:rsid w:val="00C742C7"/>
  </w:style>
  <w:style w:type="character" w:customStyle="1" w:styleId="citation-191">
    <w:name w:val="citation-191"/>
    <w:basedOn w:val="Paragrafoarenletra-tipolehenetsia"/>
    <w:rsid w:val="00C742C7"/>
  </w:style>
  <w:style w:type="character" w:customStyle="1" w:styleId="citation-190">
    <w:name w:val="citation-190"/>
    <w:basedOn w:val="Paragrafoarenletra-tipolehenetsia"/>
    <w:rsid w:val="00C742C7"/>
  </w:style>
  <w:style w:type="character" w:customStyle="1" w:styleId="citation-189">
    <w:name w:val="citation-189"/>
    <w:basedOn w:val="Paragrafoarenletra-tipolehenetsia"/>
    <w:rsid w:val="00C742C7"/>
  </w:style>
  <w:style w:type="character" w:customStyle="1" w:styleId="citation-188">
    <w:name w:val="citation-188"/>
    <w:basedOn w:val="Paragrafoarenletra-tipolehenetsia"/>
    <w:rsid w:val="00C742C7"/>
  </w:style>
  <w:style w:type="character" w:customStyle="1" w:styleId="citation-187">
    <w:name w:val="citation-187"/>
    <w:basedOn w:val="Paragrafoarenletra-tipolehenetsia"/>
    <w:rsid w:val="00C742C7"/>
  </w:style>
  <w:style w:type="character" w:customStyle="1" w:styleId="citation-186">
    <w:name w:val="citation-186"/>
    <w:basedOn w:val="Paragrafoarenletra-tipolehenetsia"/>
    <w:rsid w:val="00C742C7"/>
  </w:style>
  <w:style w:type="character" w:customStyle="1" w:styleId="citation-185">
    <w:name w:val="citation-185"/>
    <w:basedOn w:val="Paragrafoarenletra-tipolehenetsia"/>
    <w:rsid w:val="00C742C7"/>
  </w:style>
  <w:style w:type="character" w:customStyle="1" w:styleId="citation-184">
    <w:name w:val="citation-184"/>
    <w:basedOn w:val="Paragrafoarenletra-tipolehenetsia"/>
    <w:rsid w:val="00C742C7"/>
  </w:style>
  <w:style w:type="character" w:customStyle="1" w:styleId="citation-183">
    <w:name w:val="citation-183"/>
    <w:basedOn w:val="Paragrafoarenletra-tipolehenetsia"/>
    <w:rsid w:val="00C742C7"/>
  </w:style>
  <w:style w:type="character" w:customStyle="1" w:styleId="citation-182">
    <w:name w:val="citation-182"/>
    <w:basedOn w:val="Paragrafoarenletra-tipolehenetsia"/>
    <w:rsid w:val="00C742C7"/>
  </w:style>
  <w:style w:type="character" w:customStyle="1" w:styleId="citation-181">
    <w:name w:val="citation-181"/>
    <w:basedOn w:val="Paragrafoarenletra-tipolehenetsia"/>
    <w:rsid w:val="00C742C7"/>
  </w:style>
  <w:style w:type="character" w:customStyle="1" w:styleId="citation-180">
    <w:name w:val="citation-180"/>
    <w:basedOn w:val="Paragrafoarenletra-tipolehenetsia"/>
    <w:rsid w:val="00C742C7"/>
  </w:style>
  <w:style w:type="character" w:customStyle="1" w:styleId="citation-179">
    <w:name w:val="citation-179"/>
    <w:basedOn w:val="Paragrafoarenletra-tipolehenetsia"/>
    <w:rsid w:val="00C742C7"/>
  </w:style>
  <w:style w:type="character" w:customStyle="1" w:styleId="citation-178">
    <w:name w:val="citation-178"/>
    <w:basedOn w:val="Paragrafoarenletra-tipolehenetsia"/>
    <w:rsid w:val="00C742C7"/>
  </w:style>
  <w:style w:type="character" w:customStyle="1" w:styleId="citation-177">
    <w:name w:val="citation-177"/>
    <w:basedOn w:val="Paragrafoarenletra-tipolehenetsia"/>
    <w:rsid w:val="00C742C7"/>
  </w:style>
  <w:style w:type="character" w:customStyle="1" w:styleId="citation-176">
    <w:name w:val="citation-176"/>
    <w:basedOn w:val="Paragrafoarenletra-tipolehenetsia"/>
    <w:rsid w:val="00C742C7"/>
  </w:style>
  <w:style w:type="character" w:customStyle="1" w:styleId="citation-175">
    <w:name w:val="citation-175"/>
    <w:basedOn w:val="Paragrafoarenletra-tipolehenetsia"/>
    <w:rsid w:val="00C742C7"/>
  </w:style>
  <w:style w:type="character" w:customStyle="1" w:styleId="citation-174">
    <w:name w:val="citation-174"/>
    <w:basedOn w:val="Paragrafoarenletra-tipolehenetsia"/>
    <w:rsid w:val="00C742C7"/>
  </w:style>
  <w:style w:type="character" w:customStyle="1" w:styleId="citation-173">
    <w:name w:val="citation-173"/>
    <w:basedOn w:val="Paragrafoarenletra-tipolehenetsia"/>
    <w:rsid w:val="00C742C7"/>
  </w:style>
  <w:style w:type="character" w:customStyle="1" w:styleId="citation-172">
    <w:name w:val="citation-172"/>
    <w:basedOn w:val="Paragrafoarenletra-tipolehenetsia"/>
    <w:rsid w:val="00C742C7"/>
  </w:style>
  <w:style w:type="character" w:customStyle="1" w:styleId="citation-171">
    <w:name w:val="citation-171"/>
    <w:basedOn w:val="Paragrafoarenletra-tipolehenetsia"/>
    <w:rsid w:val="00C742C7"/>
  </w:style>
  <w:style w:type="character" w:customStyle="1" w:styleId="citation-170">
    <w:name w:val="citation-170"/>
    <w:basedOn w:val="Paragrafoarenletra-tipolehenetsia"/>
    <w:rsid w:val="00C742C7"/>
  </w:style>
  <w:style w:type="character" w:customStyle="1" w:styleId="citation-169">
    <w:name w:val="citation-169"/>
    <w:basedOn w:val="Paragrafoarenletra-tipolehenetsia"/>
    <w:rsid w:val="00C742C7"/>
  </w:style>
  <w:style w:type="character" w:customStyle="1" w:styleId="citation-168">
    <w:name w:val="citation-168"/>
    <w:basedOn w:val="Paragrafoarenletra-tipolehenetsia"/>
    <w:rsid w:val="00C742C7"/>
  </w:style>
  <w:style w:type="character" w:customStyle="1" w:styleId="citation-167">
    <w:name w:val="citation-167"/>
    <w:basedOn w:val="Paragrafoarenletra-tipolehenetsia"/>
    <w:rsid w:val="00C742C7"/>
  </w:style>
  <w:style w:type="character" w:customStyle="1" w:styleId="citation-166">
    <w:name w:val="citation-166"/>
    <w:basedOn w:val="Paragrafoarenletra-tipolehenetsia"/>
    <w:rsid w:val="00C742C7"/>
  </w:style>
  <w:style w:type="character" w:customStyle="1" w:styleId="citation-165">
    <w:name w:val="citation-165"/>
    <w:basedOn w:val="Paragrafoarenletra-tipolehenetsia"/>
    <w:rsid w:val="00C742C7"/>
  </w:style>
  <w:style w:type="character" w:customStyle="1" w:styleId="citation-164">
    <w:name w:val="citation-164"/>
    <w:basedOn w:val="Paragrafoarenletra-tipolehenetsia"/>
    <w:rsid w:val="00C742C7"/>
  </w:style>
  <w:style w:type="character" w:customStyle="1" w:styleId="citation-163">
    <w:name w:val="citation-163"/>
    <w:basedOn w:val="Paragrafoarenletra-tipolehenetsia"/>
    <w:rsid w:val="00C742C7"/>
  </w:style>
  <w:style w:type="character" w:customStyle="1" w:styleId="citation-162">
    <w:name w:val="citation-162"/>
    <w:basedOn w:val="Paragrafoarenletra-tipolehenetsia"/>
    <w:rsid w:val="00C742C7"/>
  </w:style>
  <w:style w:type="character" w:customStyle="1" w:styleId="citation-161">
    <w:name w:val="citation-161"/>
    <w:basedOn w:val="Paragrafoarenletra-tipolehenetsia"/>
    <w:rsid w:val="00C742C7"/>
  </w:style>
  <w:style w:type="character" w:customStyle="1" w:styleId="citation-160">
    <w:name w:val="citation-160"/>
    <w:basedOn w:val="Paragrafoarenletra-tipolehenetsia"/>
    <w:rsid w:val="00C742C7"/>
  </w:style>
  <w:style w:type="character" w:customStyle="1" w:styleId="citation-159">
    <w:name w:val="citation-159"/>
    <w:basedOn w:val="Paragrafoarenletra-tipolehenetsia"/>
    <w:rsid w:val="00C742C7"/>
  </w:style>
  <w:style w:type="character" w:customStyle="1" w:styleId="citation-158">
    <w:name w:val="citation-158"/>
    <w:basedOn w:val="Paragrafoarenletra-tipolehenetsia"/>
    <w:rsid w:val="00C742C7"/>
  </w:style>
  <w:style w:type="character" w:customStyle="1" w:styleId="citation-157">
    <w:name w:val="citation-157"/>
    <w:basedOn w:val="Paragrafoarenletra-tipolehenetsia"/>
    <w:rsid w:val="00C742C7"/>
  </w:style>
  <w:style w:type="character" w:customStyle="1" w:styleId="citation-156">
    <w:name w:val="citation-156"/>
    <w:basedOn w:val="Paragrafoarenletra-tipolehenetsia"/>
    <w:rsid w:val="00C742C7"/>
  </w:style>
  <w:style w:type="character" w:customStyle="1" w:styleId="citation-155">
    <w:name w:val="citation-155"/>
    <w:basedOn w:val="Paragrafoarenletra-tipolehenetsia"/>
    <w:rsid w:val="00C742C7"/>
  </w:style>
  <w:style w:type="character" w:customStyle="1" w:styleId="citation-154">
    <w:name w:val="citation-154"/>
    <w:basedOn w:val="Paragrafoarenletra-tipolehenetsia"/>
    <w:rsid w:val="00C742C7"/>
  </w:style>
  <w:style w:type="character" w:customStyle="1" w:styleId="citation-153">
    <w:name w:val="citation-153"/>
    <w:basedOn w:val="Paragrafoarenletra-tipolehenetsia"/>
    <w:rsid w:val="00C742C7"/>
  </w:style>
  <w:style w:type="character" w:customStyle="1" w:styleId="citation-152">
    <w:name w:val="citation-152"/>
    <w:basedOn w:val="Paragrafoarenletra-tipolehenetsia"/>
    <w:rsid w:val="00C742C7"/>
  </w:style>
  <w:style w:type="character" w:customStyle="1" w:styleId="citation-151">
    <w:name w:val="citation-151"/>
    <w:basedOn w:val="Paragrafoarenletra-tipolehenetsia"/>
    <w:rsid w:val="00C742C7"/>
  </w:style>
  <w:style w:type="character" w:customStyle="1" w:styleId="citation-150">
    <w:name w:val="citation-150"/>
    <w:basedOn w:val="Paragrafoarenletra-tipolehenetsia"/>
    <w:rsid w:val="00C742C7"/>
  </w:style>
  <w:style w:type="character" w:customStyle="1" w:styleId="citation-149">
    <w:name w:val="citation-149"/>
    <w:basedOn w:val="Paragrafoarenletra-tipolehenetsia"/>
    <w:rsid w:val="00C742C7"/>
  </w:style>
  <w:style w:type="character" w:customStyle="1" w:styleId="citation-148">
    <w:name w:val="citation-148"/>
    <w:basedOn w:val="Paragrafoarenletra-tipolehenetsia"/>
    <w:rsid w:val="00C742C7"/>
  </w:style>
  <w:style w:type="character" w:customStyle="1" w:styleId="citation-147">
    <w:name w:val="citation-147"/>
    <w:basedOn w:val="Paragrafoarenletra-tipolehenetsia"/>
    <w:rsid w:val="00C742C7"/>
  </w:style>
  <w:style w:type="character" w:customStyle="1" w:styleId="citation-146">
    <w:name w:val="citation-146"/>
    <w:basedOn w:val="Paragrafoarenletra-tipolehenetsia"/>
    <w:rsid w:val="00C742C7"/>
  </w:style>
  <w:style w:type="character" w:customStyle="1" w:styleId="citation-145">
    <w:name w:val="citation-145"/>
    <w:basedOn w:val="Paragrafoarenletra-tipolehenetsia"/>
    <w:rsid w:val="00C742C7"/>
  </w:style>
  <w:style w:type="character" w:customStyle="1" w:styleId="citation-144">
    <w:name w:val="citation-144"/>
    <w:basedOn w:val="Paragrafoarenletra-tipolehenetsia"/>
    <w:rsid w:val="00C742C7"/>
  </w:style>
  <w:style w:type="character" w:customStyle="1" w:styleId="citation-143">
    <w:name w:val="citation-143"/>
    <w:basedOn w:val="Paragrafoarenletra-tipolehenetsia"/>
    <w:rsid w:val="00C742C7"/>
  </w:style>
  <w:style w:type="character" w:customStyle="1" w:styleId="citation-142">
    <w:name w:val="citation-142"/>
    <w:basedOn w:val="Paragrafoarenletra-tipolehenetsia"/>
    <w:rsid w:val="00C742C7"/>
  </w:style>
  <w:style w:type="character" w:customStyle="1" w:styleId="citation-141">
    <w:name w:val="citation-141"/>
    <w:basedOn w:val="Paragrafoarenletra-tipolehenetsia"/>
    <w:rsid w:val="00C742C7"/>
  </w:style>
  <w:style w:type="character" w:customStyle="1" w:styleId="citation-140">
    <w:name w:val="citation-140"/>
    <w:basedOn w:val="Paragrafoarenletra-tipolehenetsia"/>
    <w:rsid w:val="00C742C7"/>
  </w:style>
  <w:style w:type="character" w:customStyle="1" w:styleId="citation-139">
    <w:name w:val="citation-139"/>
    <w:basedOn w:val="Paragrafoarenletra-tipolehenetsia"/>
    <w:rsid w:val="00C742C7"/>
  </w:style>
  <w:style w:type="character" w:customStyle="1" w:styleId="citation-138">
    <w:name w:val="citation-138"/>
    <w:basedOn w:val="Paragrafoarenletra-tipolehenetsia"/>
    <w:rsid w:val="00C742C7"/>
  </w:style>
  <w:style w:type="character" w:customStyle="1" w:styleId="citation-137">
    <w:name w:val="citation-137"/>
    <w:basedOn w:val="Paragrafoarenletra-tipolehenetsia"/>
    <w:rsid w:val="00C742C7"/>
  </w:style>
  <w:style w:type="character" w:customStyle="1" w:styleId="citation-136">
    <w:name w:val="citation-136"/>
    <w:basedOn w:val="Paragrafoarenletra-tipolehenetsia"/>
    <w:rsid w:val="00C742C7"/>
  </w:style>
  <w:style w:type="character" w:customStyle="1" w:styleId="citation-135">
    <w:name w:val="citation-135"/>
    <w:basedOn w:val="Paragrafoarenletra-tipolehenetsia"/>
    <w:rsid w:val="00C742C7"/>
  </w:style>
  <w:style w:type="character" w:customStyle="1" w:styleId="citation-134">
    <w:name w:val="citation-134"/>
    <w:basedOn w:val="Paragrafoarenletra-tipolehenetsia"/>
    <w:rsid w:val="00C742C7"/>
  </w:style>
  <w:style w:type="character" w:customStyle="1" w:styleId="citation-133">
    <w:name w:val="citation-133"/>
    <w:basedOn w:val="Paragrafoarenletra-tipolehenetsia"/>
    <w:rsid w:val="00C742C7"/>
  </w:style>
  <w:style w:type="character" w:customStyle="1" w:styleId="citation-132">
    <w:name w:val="citation-132"/>
    <w:basedOn w:val="Paragrafoarenletra-tipolehenetsia"/>
    <w:rsid w:val="00C742C7"/>
  </w:style>
  <w:style w:type="character" w:customStyle="1" w:styleId="citation-833">
    <w:name w:val="citation-833"/>
    <w:basedOn w:val="Paragrafoarenletra-tipolehenetsia"/>
    <w:rsid w:val="00C742C7"/>
  </w:style>
  <w:style w:type="character" w:customStyle="1" w:styleId="citation-832">
    <w:name w:val="citation-832"/>
    <w:basedOn w:val="Paragrafoarenletra-tipolehenetsia"/>
    <w:rsid w:val="00C742C7"/>
  </w:style>
  <w:style w:type="character" w:customStyle="1" w:styleId="citation-831">
    <w:name w:val="citation-831"/>
    <w:basedOn w:val="Paragrafoarenletra-tipolehenetsia"/>
    <w:rsid w:val="00C742C7"/>
  </w:style>
  <w:style w:type="character" w:customStyle="1" w:styleId="citation-830">
    <w:name w:val="citation-830"/>
    <w:basedOn w:val="Paragrafoarenletra-tipolehenetsia"/>
    <w:rsid w:val="00C742C7"/>
  </w:style>
  <w:style w:type="character" w:customStyle="1" w:styleId="citation-829">
    <w:name w:val="citation-829"/>
    <w:basedOn w:val="Paragrafoarenletra-tipolehenetsia"/>
    <w:rsid w:val="00C742C7"/>
  </w:style>
  <w:style w:type="character" w:customStyle="1" w:styleId="citation-828">
    <w:name w:val="citation-828"/>
    <w:basedOn w:val="Paragrafoarenletra-tipolehenetsia"/>
    <w:rsid w:val="00C742C7"/>
  </w:style>
  <w:style w:type="character" w:customStyle="1" w:styleId="citation-827">
    <w:name w:val="citation-827"/>
    <w:basedOn w:val="Paragrafoarenletra-tipolehenetsia"/>
    <w:rsid w:val="00C742C7"/>
  </w:style>
  <w:style w:type="character" w:customStyle="1" w:styleId="citation-826">
    <w:name w:val="citation-826"/>
    <w:basedOn w:val="Paragrafoarenletra-tipolehenetsia"/>
    <w:rsid w:val="00C742C7"/>
  </w:style>
  <w:style w:type="character" w:customStyle="1" w:styleId="citation-825">
    <w:name w:val="citation-825"/>
    <w:basedOn w:val="Paragrafoarenletra-tipolehenetsia"/>
    <w:rsid w:val="00C742C7"/>
  </w:style>
  <w:style w:type="character" w:customStyle="1" w:styleId="citation-824">
    <w:name w:val="citation-824"/>
    <w:basedOn w:val="Paragrafoarenletra-tipolehenetsia"/>
    <w:rsid w:val="00C742C7"/>
  </w:style>
  <w:style w:type="character" w:customStyle="1" w:styleId="citation-823">
    <w:name w:val="citation-823"/>
    <w:basedOn w:val="Paragrafoarenletra-tipolehenetsia"/>
    <w:rsid w:val="00C742C7"/>
  </w:style>
  <w:style w:type="character" w:customStyle="1" w:styleId="citation-822">
    <w:name w:val="citation-822"/>
    <w:basedOn w:val="Paragrafoarenletra-tipolehenetsia"/>
    <w:rsid w:val="00C742C7"/>
  </w:style>
  <w:style w:type="character" w:customStyle="1" w:styleId="citation-821">
    <w:name w:val="citation-821"/>
    <w:basedOn w:val="Paragrafoarenletra-tipolehenetsia"/>
    <w:rsid w:val="00C742C7"/>
  </w:style>
  <w:style w:type="character" w:customStyle="1" w:styleId="citation-820">
    <w:name w:val="citation-820"/>
    <w:basedOn w:val="Paragrafoarenletra-tipolehenetsia"/>
    <w:rsid w:val="00C742C7"/>
  </w:style>
  <w:style w:type="character" w:customStyle="1" w:styleId="citation-819">
    <w:name w:val="citation-819"/>
    <w:basedOn w:val="Paragrafoarenletra-tipolehenetsia"/>
    <w:rsid w:val="00C742C7"/>
  </w:style>
  <w:style w:type="character" w:customStyle="1" w:styleId="citation-818">
    <w:name w:val="citation-818"/>
    <w:basedOn w:val="Paragrafoarenletra-tipolehenetsia"/>
    <w:rsid w:val="00C742C7"/>
  </w:style>
  <w:style w:type="character" w:customStyle="1" w:styleId="citation-817">
    <w:name w:val="citation-817"/>
    <w:basedOn w:val="Paragrafoarenletra-tipolehenetsia"/>
    <w:rsid w:val="00C742C7"/>
  </w:style>
  <w:style w:type="character" w:customStyle="1" w:styleId="citation-816">
    <w:name w:val="citation-816"/>
    <w:basedOn w:val="Paragrafoarenletra-tipolehenetsia"/>
    <w:rsid w:val="00C742C7"/>
  </w:style>
  <w:style w:type="character" w:customStyle="1" w:styleId="citation-815">
    <w:name w:val="citation-815"/>
    <w:basedOn w:val="Paragrafoarenletra-tipolehenetsia"/>
    <w:rsid w:val="00C742C7"/>
  </w:style>
  <w:style w:type="character" w:customStyle="1" w:styleId="citation-814">
    <w:name w:val="citation-814"/>
    <w:basedOn w:val="Paragrafoarenletra-tipolehenetsia"/>
    <w:rsid w:val="00C742C7"/>
  </w:style>
  <w:style w:type="character" w:customStyle="1" w:styleId="citation-813">
    <w:name w:val="citation-813"/>
    <w:basedOn w:val="Paragrafoarenletra-tipolehenetsia"/>
    <w:rsid w:val="00C742C7"/>
  </w:style>
  <w:style w:type="character" w:customStyle="1" w:styleId="citation-812">
    <w:name w:val="citation-812"/>
    <w:basedOn w:val="Paragrafoarenletra-tipolehenetsia"/>
    <w:rsid w:val="00C742C7"/>
  </w:style>
  <w:style w:type="character" w:customStyle="1" w:styleId="citation-811">
    <w:name w:val="citation-811"/>
    <w:basedOn w:val="Paragrafoarenletra-tipolehenetsia"/>
    <w:rsid w:val="00C742C7"/>
  </w:style>
  <w:style w:type="character" w:customStyle="1" w:styleId="citation-810">
    <w:name w:val="citation-810"/>
    <w:basedOn w:val="Paragrafoarenletra-tipolehenetsia"/>
    <w:rsid w:val="00C742C7"/>
  </w:style>
  <w:style w:type="character" w:customStyle="1" w:styleId="citation-809">
    <w:name w:val="citation-809"/>
    <w:basedOn w:val="Paragrafoarenletra-tipolehenetsia"/>
    <w:rsid w:val="00C742C7"/>
  </w:style>
  <w:style w:type="character" w:customStyle="1" w:styleId="citation-808">
    <w:name w:val="citation-808"/>
    <w:basedOn w:val="Paragrafoarenletra-tipolehenetsia"/>
    <w:rsid w:val="00C742C7"/>
  </w:style>
  <w:style w:type="character" w:customStyle="1" w:styleId="citation-807">
    <w:name w:val="citation-807"/>
    <w:basedOn w:val="Paragrafoarenletra-tipolehenetsia"/>
    <w:rsid w:val="00C742C7"/>
  </w:style>
  <w:style w:type="character" w:customStyle="1" w:styleId="citation-806">
    <w:name w:val="citation-806"/>
    <w:basedOn w:val="Paragrafoarenletra-tipolehenetsia"/>
    <w:rsid w:val="00C742C7"/>
  </w:style>
  <w:style w:type="character" w:customStyle="1" w:styleId="citation-805">
    <w:name w:val="citation-805"/>
    <w:basedOn w:val="Paragrafoarenletra-tipolehenetsia"/>
    <w:rsid w:val="00C742C7"/>
  </w:style>
  <w:style w:type="character" w:customStyle="1" w:styleId="citation-804">
    <w:name w:val="citation-804"/>
    <w:basedOn w:val="Paragrafoarenletra-tipolehenetsia"/>
    <w:rsid w:val="00C742C7"/>
  </w:style>
  <w:style w:type="character" w:customStyle="1" w:styleId="citation-803">
    <w:name w:val="citation-803"/>
    <w:basedOn w:val="Paragrafoarenletra-tipolehenetsia"/>
    <w:rsid w:val="00C742C7"/>
  </w:style>
  <w:style w:type="character" w:customStyle="1" w:styleId="citation-802">
    <w:name w:val="citation-802"/>
    <w:basedOn w:val="Paragrafoarenletra-tipolehenetsia"/>
    <w:rsid w:val="00C742C7"/>
  </w:style>
  <w:style w:type="character" w:customStyle="1" w:styleId="citation-801">
    <w:name w:val="citation-801"/>
    <w:basedOn w:val="Paragrafoarenletra-tipolehenetsia"/>
    <w:rsid w:val="00C742C7"/>
  </w:style>
  <w:style w:type="character" w:customStyle="1" w:styleId="citation-800">
    <w:name w:val="citation-800"/>
    <w:basedOn w:val="Paragrafoarenletra-tipolehenetsia"/>
    <w:rsid w:val="00C742C7"/>
  </w:style>
  <w:style w:type="character" w:customStyle="1" w:styleId="citation-799">
    <w:name w:val="citation-799"/>
    <w:basedOn w:val="Paragrafoarenletra-tipolehenetsia"/>
    <w:rsid w:val="00C742C7"/>
  </w:style>
  <w:style w:type="character" w:customStyle="1" w:styleId="citation-798">
    <w:name w:val="citation-798"/>
    <w:basedOn w:val="Paragrafoarenletra-tipolehenetsia"/>
    <w:rsid w:val="00C742C7"/>
  </w:style>
  <w:style w:type="character" w:customStyle="1" w:styleId="citation-797">
    <w:name w:val="citation-797"/>
    <w:basedOn w:val="Paragrafoarenletra-tipolehenetsia"/>
    <w:rsid w:val="00C742C7"/>
  </w:style>
  <w:style w:type="character" w:customStyle="1" w:styleId="citation-796">
    <w:name w:val="citation-796"/>
    <w:basedOn w:val="Paragrafoarenletra-tipolehenetsia"/>
    <w:rsid w:val="00C742C7"/>
  </w:style>
  <w:style w:type="character" w:customStyle="1" w:styleId="citation-795">
    <w:name w:val="citation-795"/>
    <w:basedOn w:val="Paragrafoarenletra-tipolehenetsia"/>
    <w:rsid w:val="00C742C7"/>
  </w:style>
  <w:style w:type="character" w:customStyle="1" w:styleId="citation-794">
    <w:name w:val="citation-794"/>
    <w:basedOn w:val="Paragrafoarenletra-tipolehenetsia"/>
    <w:rsid w:val="00C742C7"/>
  </w:style>
  <w:style w:type="character" w:customStyle="1" w:styleId="citation-793">
    <w:name w:val="citation-793"/>
    <w:basedOn w:val="Paragrafoarenletra-tipolehenetsia"/>
    <w:rsid w:val="00C742C7"/>
  </w:style>
  <w:style w:type="character" w:customStyle="1" w:styleId="citation-792">
    <w:name w:val="citation-792"/>
    <w:basedOn w:val="Paragrafoarenletra-tipolehenetsia"/>
    <w:rsid w:val="00C742C7"/>
  </w:style>
  <w:style w:type="character" w:customStyle="1" w:styleId="citation-791">
    <w:name w:val="citation-791"/>
    <w:basedOn w:val="Paragrafoarenletra-tipolehenetsia"/>
    <w:rsid w:val="00C742C7"/>
  </w:style>
  <w:style w:type="character" w:customStyle="1" w:styleId="citation-790">
    <w:name w:val="citation-790"/>
    <w:basedOn w:val="Paragrafoarenletra-tipolehenetsia"/>
    <w:rsid w:val="00C742C7"/>
  </w:style>
  <w:style w:type="character" w:customStyle="1" w:styleId="citation-789">
    <w:name w:val="citation-789"/>
    <w:basedOn w:val="Paragrafoarenletra-tipolehenetsia"/>
    <w:rsid w:val="00C742C7"/>
  </w:style>
  <w:style w:type="character" w:customStyle="1" w:styleId="citation-788">
    <w:name w:val="citation-788"/>
    <w:basedOn w:val="Paragrafoarenletra-tipolehenetsia"/>
    <w:rsid w:val="00C742C7"/>
  </w:style>
  <w:style w:type="character" w:customStyle="1" w:styleId="citation-787">
    <w:name w:val="citation-787"/>
    <w:basedOn w:val="Paragrafoarenletra-tipolehenetsia"/>
    <w:rsid w:val="00C742C7"/>
  </w:style>
  <w:style w:type="character" w:customStyle="1" w:styleId="citation-786">
    <w:name w:val="citation-786"/>
    <w:basedOn w:val="Paragrafoarenletra-tipolehenetsia"/>
    <w:rsid w:val="00C742C7"/>
  </w:style>
  <w:style w:type="character" w:customStyle="1" w:styleId="citation-785">
    <w:name w:val="citation-785"/>
    <w:basedOn w:val="Paragrafoarenletra-tipolehenetsia"/>
    <w:rsid w:val="00C742C7"/>
  </w:style>
  <w:style w:type="character" w:customStyle="1" w:styleId="citation-784">
    <w:name w:val="citation-784"/>
    <w:basedOn w:val="Paragrafoarenletra-tipolehenetsia"/>
    <w:rsid w:val="00C742C7"/>
  </w:style>
  <w:style w:type="character" w:customStyle="1" w:styleId="citation-783">
    <w:name w:val="citation-783"/>
    <w:basedOn w:val="Paragrafoarenletra-tipolehenetsia"/>
    <w:rsid w:val="00C742C7"/>
  </w:style>
  <w:style w:type="character" w:customStyle="1" w:styleId="citation-782">
    <w:name w:val="citation-782"/>
    <w:basedOn w:val="Paragrafoarenletra-tipolehenetsia"/>
    <w:rsid w:val="00C742C7"/>
  </w:style>
  <w:style w:type="character" w:customStyle="1" w:styleId="citation-781">
    <w:name w:val="citation-781"/>
    <w:basedOn w:val="Paragrafoarenletra-tipolehenetsia"/>
    <w:rsid w:val="00C742C7"/>
  </w:style>
  <w:style w:type="character" w:customStyle="1" w:styleId="citation-780">
    <w:name w:val="citation-780"/>
    <w:basedOn w:val="Paragrafoarenletra-tipolehenetsia"/>
    <w:rsid w:val="00C742C7"/>
  </w:style>
  <w:style w:type="character" w:customStyle="1" w:styleId="citation-779">
    <w:name w:val="citation-779"/>
    <w:basedOn w:val="Paragrafoarenletra-tipolehenetsia"/>
    <w:rsid w:val="00C742C7"/>
  </w:style>
  <w:style w:type="character" w:customStyle="1" w:styleId="citation-778">
    <w:name w:val="citation-778"/>
    <w:basedOn w:val="Paragrafoarenletra-tipolehenetsia"/>
    <w:rsid w:val="00C742C7"/>
  </w:style>
  <w:style w:type="character" w:customStyle="1" w:styleId="citation-777">
    <w:name w:val="citation-777"/>
    <w:basedOn w:val="Paragrafoarenletra-tipolehenetsia"/>
    <w:rsid w:val="00C742C7"/>
  </w:style>
  <w:style w:type="character" w:customStyle="1" w:styleId="citation-776">
    <w:name w:val="citation-776"/>
    <w:basedOn w:val="Paragrafoarenletra-tipolehenetsia"/>
    <w:rsid w:val="00C742C7"/>
  </w:style>
  <w:style w:type="character" w:customStyle="1" w:styleId="citation-775">
    <w:name w:val="citation-775"/>
    <w:basedOn w:val="Paragrafoarenletra-tipolehenetsia"/>
    <w:rsid w:val="00C742C7"/>
  </w:style>
  <w:style w:type="character" w:customStyle="1" w:styleId="citation-774">
    <w:name w:val="citation-774"/>
    <w:basedOn w:val="Paragrafoarenletra-tipolehenetsia"/>
    <w:rsid w:val="00C742C7"/>
  </w:style>
  <w:style w:type="character" w:customStyle="1" w:styleId="citation-773">
    <w:name w:val="citation-773"/>
    <w:basedOn w:val="Paragrafoarenletra-tipolehenetsia"/>
    <w:rsid w:val="00C742C7"/>
  </w:style>
  <w:style w:type="character" w:customStyle="1" w:styleId="citation-772">
    <w:name w:val="citation-772"/>
    <w:basedOn w:val="Paragrafoarenletra-tipolehenetsia"/>
    <w:rsid w:val="00C742C7"/>
  </w:style>
  <w:style w:type="character" w:customStyle="1" w:styleId="citation-771">
    <w:name w:val="citation-771"/>
    <w:basedOn w:val="Paragrafoarenletra-tipolehenetsia"/>
    <w:rsid w:val="00C742C7"/>
  </w:style>
  <w:style w:type="character" w:customStyle="1" w:styleId="citation-770">
    <w:name w:val="citation-770"/>
    <w:basedOn w:val="Paragrafoarenletra-tipolehenetsia"/>
    <w:rsid w:val="00C742C7"/>
  </w:style>
  <w:style w:type="character" w:customStyle="1" w:styleId="citation-769">
    <w:name w:val="citation-769"/>
    <w:basedOn w:val="Paragrafoarenletra-tipolehenetsia"/>
    <w:rsid w:val="00C742C7"/>
  </w:style>
  <w:style w:type="character" w:customStyle="1" w:styleId="citation-768">
    <w:name w:val="citation-768"/>
    <w:basedOn w:val="Paragrafoarenletra-tipolehenetsia"/>
    <w:rsid w:val="00C742C7"/>
  </w:style>
  <w:style w:type="character" w:customStyle="1" w:styleId="citation-767">
    <w:name w:val="citation-767"/>
    <w:basedOn w:val="Paragrafoarenletra-tipolehenetsia"/>
    <w:rsid w:val="00C742C7"/>
  </w:style>
  <w:style w:type="character" w:customStyle="1" w:styleId="citation-766">
    <w:name w:val="citation-766"/>
    <w:basedOn w:val="Paragrafoarenletra-tipolehenetsia"/>
    <w:rsid w:val="00C742C7"/>
  </w:style>
  <w:style w:type="character" w:customStyle="1" w:styleId="citation-765">
    <w:name w:val="citation-765"/>
    <w:basedOn w:val="Paragrafoarenletra-tipolehenetsia"/>
    <w:rsid w:val="00C742C7"/>
  </w:style>
  <w:style w:type="character" w:customStyle="1" w:styleId="citation-764">
    <w:name w:val="citation-764"/>
    <w:basedOn w:val="Paragrafoarenletra-tipolehenetsia"/>
    <w:rsid w:val="00C742C7"/>
  </w:style>
  <w:style w:type="character" w:customStyle="1" w:styleId="citation-763">
    <w:name w:val="citation-763"/>
    <w:basedOn w:val="Paragrafoarenletra-tipolehenetsia"/>
    <w:rsid w:val="00C742C7"/>
  </w:style>
  <w:style w:type="character" w:customStyle="1" w:styleId="citation-762">
    <w:name w:val="citation-762"/>
    <w:basedOn w:val="Paragrafoarenletra-tipolehenetsia"/>
    <w:rsid w:val="00C742C7"/>
  </w:style>
  <w:style w:type="character" w:customStyle="1" w:styleId="citation-761">
    <w:name w:val="citation-761"/>
    <w:basedOn w:val="Paragrafoarenletra-tipolehenetsia"/>
    <w:rsid w:val="00C742C7"/>
  </w:style>
  <w:style w:type="character" w:customStyle="1" w:styleId="citation-760">
    <w:name w:val="citation-760"/>
    <w:basedOn w:val="Paragrafoarenletra-tipolehenetsia"/>
    <w:rsid w:val="00C742C7"/>
  </w:style>
  <w:style w:type="character" w:customStyle="1" w:styleId="citation-759">
    <w:name w:val="citation-759"/>
    <w:basedOn w:val="Paragrafoarenletra-tipolehenetsia"/>
    <w:rsid w:val="00C742C7"/>
  </w:style>
  <w:style w:type="character" w:customStyle="1" w:styleId="citation-758">
    <w:name w:val="citation-758"/>
    <w:basedOn w:val="Paragrafoarenletra-tipolehenetsia"/>
    <w:rsid w:val="00C742C7"/>
  </w:style>
  <w:style w:type="character" w:customStyle="1" w:styleId="citation-757">
    <w:name w:val="citation-757"/>
    <w:basedOn w:val="Paragrafoarenletra-tipolehenetsia"/>
    <w:rsid w:val="00C742C7"/>
  </w:style>
  <w:style w:type="character" w:customStyle="1" w:styleId="citation-756">
    <w:name w:val="citation-756"/>
    <w:basedOn w:val="Paragrafoarenletra-tipolehenetsia"/>
    <w:rsid w:val="00C742C7"/>
  </w:style>
  <w:style w:type="character" w:customStyle="1" w:styleId="citation-755">
    <w:name w:val="citation-755"/>
    <w:basedOn w:val="Paragrafoarenletra-tipolehenetsia"/>
    <w:rsid w:val="00C742C7"/>
  </w:style>
  <w:style w:type="character" w:customStyle="1" w:styleId="citation-754">
    <w:name w:val="citation-754"/>
    <w:basedOn w:val="Paragrafoarenletra-tipolehenetsia"/>
    <w:rsid w:val="00C742C7"/>
  </w:style>
  <w:style w:type="character" w:customStyle="1" w:styleId="citation-753">
    <w:name w:val="citation-753"/>
    <w:basedOn w:val="Paragrafoarenletra-tipolehenetsia"/>
    <w:rsid w:val="00C742C7"/>
  </w:style>
  <w:style w:type="character" w:customStyle="1" w:styleId="citation-752">
    <w:name w:val="citation-752"/>
    <w:basedOn w:val="Paragrafoarenletra-tipolehenetsia"/>
    <w:rsid w:val="00C742C7"/>
  </w:style>
  <w:style w:type="character" w:customStyle="1" w:styleId="citation-751">
    <w:name w:val="citation-751"/>
    <w:basedOn w:val="Paragrafoarenletra-tipolehenetsia"/>
    <w:rsid w:val="00C742C7"/>
  </w:style>
  <w:style w:type="character" w:customStyle="1" w:styleId="citation-750">
    <w:name w:val="citation-750"/>
    <w:basedOn w:val="Paragrafoarenletra-tipolehenetsia"/>
    <w:rsid w:val="00C742C7"/>
  </w:style>
  <w:style w:type="character" w:customStyle="1" w:styleId="citation-749">
    <w:name w:val="citation-749"/>
    <w:basedOn w:val="Paragrafoarenletra-tipolehenetsia"/>
    <w:rsid w:val="00C742C7"/>
  </w:style>
  <w:style w:type="character" w:customStyle="1" w:styleId="citation-748">
    <w:name w:val="citation-748"/>
    <w:basedOn w:val="Paragrafoarenletra-tipolehenetsia"/>
    <w:rsid w:val="00C742C7"/>
  </w:style>
  <w:style w:type="character" w:customStyle="1" w:styleId="citation-747">
    <w:name w:val="citation-747"/>
    <w:basedOn w:val="Paragrafoarenletra-tipolehenetsia"/>
    <w:rsid w:val="00C742C7"/>
  </w:style>
  <w:style w:type="character" w:customStyle="1" w:styleId="citation-746">
    <w:name w:val="citation-746"/>
    <w:basedOn w:val="Paragrafoarenletra-tipolehenetsia"/>
    <w:rsid w:val="00C742C7"/>
  </w:style>
  <w:style w:type="character" w:customStyle="1" w:styleId="citation-745">
    <w:name w:val="citation-745"/>
    <w:basedOn w:val="Paragrafoarenletra-tipolehenetsia"/>
    <w:rsid w:val="00C742C7"/>
  </w:style>
  <w:style w:type="character" w:customStyle="1" w:styleId="citation-744">
    <w:name w:val="citation-744"/>
    <w:basedOn w:val="Paragrafoarenletra-tipolehenetsia"/>
    <w:rsid w:val="00C742C7"/>
  </w:style>
  <w:style w:type="character" w:customStyle="1" w:styleId="citation-743">
    <w:name w:val="citation-743"/>
    <w:basedOn w:val="Paragrafoarenletra-tipolehenetsia"/>
    <w:rsid w:val="00C742C7"/>
  </w:style>
  <w:style w:type="character" w:customStyle="1" w:styleId="citation-742">
    <w:name w:val="citation-742"/>
    <w:basedOn w:val="Paragrafoarenletra-tipolehenetsia"/>
    <w:rsid w:val="00C742C7"/>
  </w:style>
  <w:style w:type="character" w:customStyle="1" w:styleId="citation-741">
    <w:name w:val="citation-741"/>
    <w:basedOn w:val="Paragrafoarenletra-tipolehenetsia"/>
    <w:rsid w:val="00C742C7"/>
  </w:style>
  <w:style w:type="character" w:customStyle="1" w:styleId="citation-740">
    <w:name w:val="citation-740"/>
    <w:basedOn w:val="Paragrafoarenletra-tipolehenetsia"/>
    <w:rsid w:val="00C742C7"/>
  </w:style>
  <w:style w:type="character" w:customStyle="1" w:styleId="citation-739">
    <w:name w:val="citation-739"/>
    <w:basedOn w:val="Paragrafoarenletra-tipolehenetsia"/>
    <w:rsid w:val="00C742C7"/>
  </w:style>
  <w:style w:type="character" w:customStyle="1" w:styleId="citation-738">
    <w:name w:val="citation-738"/>
    <w:basedOn w:val="Paragrafoarenletra-tipolehenetsia"/>
    <w:rsid w:val="00C742C7"/>
  </w:style>
  <w:style w:type="character" w:customStyle="1" w:styleId="citation-737">
    <w:name w:val="citation-737"/>
    <w:basedOn w:val="Paragrafoarenletra-tipolehenetsia"/>
    <w:rsid w:val="00C742C7"/>
  </w:style>
  <w:style w:type="character" w:customStyle="1" w:styleId="citation-736">
    <w:name w:val="citation-736"/>
    <w:basedOn w:val="Paragrafoarenletra-tipolehenetsia"/>
    <w:rsid w:val="00C742C7"/>
  </w:style>
  <w:style w:type="character" w:customStyle="1" w:styleId="citation-735">
    <w:name w:val="citation-735"/>
    <w:basedOn w:val="Paragrafoarenletra-tipolehenetsia"/>
    <w:rsid w:val="00C742C7"/>
  </w:style>
  <w:style w:type="character" w:customStyle="1" w:styleId="citation-734">
    <w:name w:val="citation-734"/>
    <w:basedOn w:val="Paragrafoarenletra-tipolehenetsia"/>
    <w:rsid w:val="00C742C7"/>
  </w:style>
  <w:style w:type="character" w:customStyle="1" w:styleId="citation-733">
    <w:name w:val="citation-733"/>
    <w:basedOn w:val="Paragrafoarenletra-tipolehenetsia"/>
    <w:rsid w:val="00C742C7"/>
  </w:style>
  <w:style w:type="character" w:customStyle="1" w:styleId="citation-732">
    <w:name w:val="citation-732"/>
    <w:basedOn w:val="Paragrafoarenletra-tipolehenetsia"/>
    <w:rsid w:val="00C742C7"/>
  </w:style>
  <w:style w:type="character" w:customStyle="1" w:styleId="citation-731">
    <w:name w:val="citation-731"/>
    <w:basedOn w:val="Paragrafoarenletra-tipolehenetsia"/>
    <w:rsid w:val="00C742C7"/>
  </w:style>
  <w:style w:type="character" w:customStyle="1" w:styleId="citation-730">
    <w:name w:val="citation-730"/>
    <w:basedOn w:val="Paragrafoarenletra-tipolehenetsia"/>
    <w:rsid w:val="00C742C7"/>
  </w:style>
  <w:style w:type="character" w:customStyle="1" w:styleId="citation-729">
    <w:name w:val="citation-729"/>
    <w:basedOn w:val="Paragrafoarenletra-tipolehenetsia"/>
    <w:rsid w:val="00C742C7"/>
  </w:style>
  <w:style w:type="character" w:customStyle="1" w:styleId="citation-728">
    <w:name w:val="citation-728"/>
    <w:basedOn w:val="Paragrafoarenletra-tipolehenetsia"/>
    <w:rsid w:val="00C742C7"/>
  </w:style>
  <w:style w:type="character" w:customStyle="1" w:styleId="citation-727">
    <w:name w:val="citation-727"/>
    <w:basedOn w:val="Paragrafoarenletra-tipolehenetsia"/>
    <w:rsid w:val="00C742C7"/>
  </w:style>
  <w:style w:type="character" w:customStyle="1" w:styleId="citation-726">
    <w:name w:val="citation-726"/>
    <w:basedOn w:val="Paragrafoarenletra-tipolehenetsia"/>
    <w:rsid w:val="00C742C7"/>
  </w:style>
  <w:style w:type="character" w:customStyle="1" w:styleId="citation-725">
    <w:name w:val="citation-725"/>
    <w:basedOn w:val="Paragrafoarenletra-tipolehenetsia"/>
    <w:rsid w:val="00C742C7"/>
  </w:style>
  <w:style w:type="character" w:customStyle="1" w:styleId="citation-724">
    <w:name w:val="citation-724"/>
    <w:basedOn w:val="Paragrafoarenletra-tipolehenetsia"/>
    <w:rsid w:val="00C742C7"/>
  </w:style>
  <w:style w:type="character" w:customStyle="1" w:styleId="citation-723">
    <w:name w:val="citation-723"/>
    <w:basedOn w:val="Paragrafoarenletra-tipolehenetsia"/>
    <w:rsid w:val="00C742C7"/>
  </w:style>
  <w:style w:type="character" w:customStyle="1" w:styleId="citation-722">
    <w:name w:val="citation-722"/>
    <w:basedOn w:val="Paragrafoarenletra-tipolehenetsia"/>
    <w:rsid w:val="00C742C7"/>
  </w:style>
  <w:style w:type="character" w:customStyle="1" w:styleId="citation-721">
    <w:name w:val="citation-721"/>
    <w:basedOn w:val="Paragrafoarenletra-tipolehenetsia"/>
    <w:rsid w:val="00C742C7"/>
  </w:style>
  <w:style w:type="character" w:customStyle="1" w:styleId="citation-720">
    <w:name w:val="citation-720"/>
    <w:basedOn w:val="Paragrafoarenletra-tipolehenetsia"/>
    <w:rsid w:val="00C742C7"/>
  </w:style>
  <w:style w:type="character" w:customStyle="1" w:styleId="citation-719">
    <w:name w:val="citation-719"/>
    <w:basedOn w:val="Paragrafoarenletra-tipolehenetsia"/>
    <w:rsid w:val="00C742C7"/>
  </w:style>
  <w:style w:type="character" w:customStyle="1" w:styleId="citation-718">
    <w:name w:val="citation-718"/>
    <w:basedOn w:val="Paragrafoarenletra-tipolehenetsia"/>
    <w:rsid w:val="00C742C7"/>
  </w:style>
  <w:style w:type="character" w:customStyle="1" w:styleId="citation-717">
    <w:name w:val="citation-717"/>
    <w:basedOn w:val="Paragrafoarenletra-tipolehenetsia"/>
    <w:rsid w:val="00C742C7"/>
  </w:style>
  <w:style w:type="character" w:customStyle="1" w:styleId="citation-716">
    <w:name w:val="citation-716"/>
    <w:basedOn w:val="Paragrafoarenletra-tipolehenetsia"/>
    <w:rsid w:val="00C742C7"/>
  </w:style>
  <w:style w:type="character" w:customStyle="1" w:styleId="citation-715">
    <w:name w:val="citation-715"/>
    <w:basedOn w:val="Paragrafoarenletra-tipolehenetsia"/>
    <w:rsid w:val="00C742C7"/>
  </w:style>
  <w:style w:type="character" w:customStyle="1" w:styleId="citation-714">
    <w:name w:val="citation-714"/>
    <w:basedOn w:val="Paragrafoarenletra-tipolehenetsia"/>
    <w:rsid w:val="00C742C7"/>
  </w:style>
  <w:style w:type="character" w:customStyle="1" w:styleId="citation-713">
    <w:name w:val="citation-713"/>
    <w:basedOn w:val="Paragrafoarenletra-tipolehenetsia"/>
    <w:rsid w:val="00C742C7"/>
  </w:style>
  <w:style w:type="character" w:customStyle="1" w:styleId="citation-712">
    <w:name w:val="citation-712"/>
    <w:basedOn w:val="Paragrafoarenletra-tipolehenetsia"/>
    <w:rsid w:val="00C742C7"/>
  </w:style>
  <w:style w:type="character" w:customStyle="1" w:styleId="citation-711">
    <w:name w:val="citation-711"/>
    <w:basedOn w:val="Paragrafoarenletra-tipolehenetsia"/>
    <w:rsid w:val="00C742C7"/>
  </w:style>
  <w:style w:type="character" w:customStyle="1" w:styleId="citation-710">
    <w:name w:val="citation-710"/>
    <w:basedOn w:val="Paragrafoarenletra-tipolehenetsia"/>
    <w:rsid w:val="00C742C7"/>
  </w:style>
  <w:style w:type="character" w:customStyle="1" w:styleId="citation-709">
    <w:name w:val="citation-709"/>
    <w:basedOn w:val="Paragrafoarenletra-tipolehenetsia"/>
    <w:rsid w:val="00C742C7"/>
  </w:style>
  <w:style w:type="character" w:customStyle="1" w:styleId="citation-708">
    <w:name w:val="citation-708"/>
    <w:basedOn w:val="Paragrafoarenletra-tipolehenetsia"/>
    <w:rsid w:val="00C742C7"/>
  </w:style>
  <w:style w:type="character" w:customStyle="1" w:styleId="citation-707">
    <w:name w:val="citation-707"/>
    <w:basedOn w:val="Paragrafoarenletra-tipolehenetsia"/>
    <w:rsid w:val="00C742C7"/>
  </w:style>
  <w:style w:type="character" w:customStyle="1" w:styleId="citation-706">
    <w:name w:val="citation-706"/>
    <w:basedOn w:val="Paragrafoarenletra-tipolehenetsia"/>
    <w:rsid w:val="00C742C7"/>
  </w:style>
  <w:style w:type="character" w:customStyle="1" w:styleId="citation-705">
    <w:name w:val="citation-705"/>
    <w:basedOn w:val="Paragrafoarenletra-tipolehenetsia"/>
    <w:rsid w:val="00C742C7"/>
  </w:style>
  <w:style w:type="character" w:customStyle="1" w:styleId="citation-704">
    <w:name w:val="citation-704"/>
    <w:basedOn w:val="Paragrafoarenletra-tipolehenetsia"/>
    <w:rsid w:val="00C742C7"/>
  </w:style>
  <w:style w:type="character" w:customStyle="1" w:styleId="citation-703">
    <w:name w:val="citation-703"/>
    <w:basedOn w:val="Paragrafoarenletra-tipolehenetsia"/>
    <w:rsid w:val="00C742C7"/>
  </w:style>
  <w:style w:type="character" w:customStyle="1" w:styleId="citation-702">
    <w:name w:val="citation-702"/>
    <w:basedOn w:val="Paragrafoarenletra-tipolehenetsia"/>
    <w:rsid w:val="00C742C7"/>
  </w:style>
  <w:style w:type="character" w:customStyle="1" w:styleId="citation-701">
    <w:name w:val="citation-701"/>
    <w:basedOn w:val="Paragrafoarenletra-tipolehenetsia"/>
    <w:rsid w:val="00C742C7"/>
  </w:style>
  <w:style w:type="character" w:customStyle="1" w:styleId="citation-700">
    <w:name w:val="citation-700"/>
    <w:basedOn w:val="Paragrafoarenletra-tipolehenetsia"/>
    <w:rsid w:val="00C742C7"/>
  </w:style>
  <w:style w:type="character" w:customStyle="1" w:styleId="citation-699">
    <w:name w:val="citation-699"/>
    <w:basedOn w:val="Paragrafoarenletra-tipolehenetsia"/>
    <w:rsid w:val="00C742C7"/>
  </w:style>
  <w:style w:type="character" w:customStyle="1" w:styleId="citation-698">
    <w:name w:val="citation-698"/>
    <w:basedOn w:val="Paragrafoarenletra-tipolehenetsia"/>
    <w:rsid w:val="00C742C7"/>
  </w:style>
  <w:style w:type="character" w:customStyle="1" w:styleId="citation-697">
    <w:name w:val="citation-697"/>
    <w:basedOn w:val="Paragrafoarenletra-tipolehenetsia"/>
    <w:rsid w:val="00C742C7"/>
  </w:style>
  <w:style w:type="character" w:customStyle="1" w:styleId="citation-696">
    <w:name w:val="citation-696"/>
    <w:basedOn w:val="Paragrafoarenletra-tipolehenetsia"/>
    <w:rsid w:val="00C742C7"/>
  </w:style>
  <w:style w:type="character" w:customStyle="1" w:styleId="citation-695">
    <w:name w:val="citation-695"/>
    <w:basedOn w:val="Paragrafoarenletra-tipolehenetsia"/>
    <w:rsid w:val="00C742C7"/>
  </w:style>
  <w:style w:type="character" w:customStyle="1" w:styleId="citation-694">
    <w:name w:val="citation-694"/>
    <w:basedOn w:val="Paragrafoarenletra-tipolehenetsia"/>
    <w:rsid w:val="00C742C7"/>
  </w:style>
  <w:style w:type="character" w:customStyle="1" w:styleId="citation-693">
    <w:name w:val="citation-693"/>
    <w:basedOn w:val="Paragrafoarenletra-tipolehenetsia"/>
    <w:rsid w:val="00C742C7"/>
  </w:style>
  <w:style w:type="character" w:customStyle="1" w:styleId="citation-692">
    <w:name w:val="citation-692"/>
    <w:basedOn w:val="Paragrafoarenletra-tipolehenetsia"/>
    <w:rsid w:val="00C742C7"/>
  </w:style>
  <w:style w:type="character" w:customStyle="1" w:styleId="citation-691">
    <w:name w:val="citation-691"/>
    <w:basedOn w:val="Paragrafoarenletra-tipolehenetsia"/>
    <w:rsid w:val="00C742C7"/>
  </w:style>
  <w:style w:type="character" w:customStyle="1" w:styleId="TarterikezKar">
    <w:name w:val="Tarterik ez Kar"/>
    <w:basedOn w:val="Paragrafoarenletra-tipolehenetsia"/>
    <w:link w:val="Tarterikez"/>
    <w:uiPriority w:val="1"/>
    <w:rsid w:val="005E4B8F"/>
  </w:style>
  <w:style w:type="paragraph" w:styleId="EA2">
    <w:name w:val="toc 2"/>
    <w:basedOn w:val="Normala"/>
    <w:next w:val="Normala"/>
    <w:autoRedefine/>
    <w:uiPriority w:val="39"/>
    <w:unhideWhenUsed/>
    <w:rsid w:val="00721D1A"/>
    <w:pPr>
      <w:spacing w:after="100" w:line="259" w:lineRule="auto"/>
      <w:ind w:left="220"/>
    </w:pPr>
    <w:rPr>
      <w:rFonts w:cs="Times New Roman"/>
      <w:lang w:val="eu-ES" w:eastAsia="eu-ES"/>
    </w:rPr>
  </w:style>
  <w:style w:type="paragraph" w:styleId="EA1">
    <w:name w:val="toc 1"/>
    <w:basedOn w:val="Normala"/>
    <w:next w:val="Normala"/>
    <w:autoRedefine/>
    <w:uiPriority w:val="39"/>
    <w:unhideWhenUsed/>
    <w:rsid w:val="00721D1A"/>
    <w:pPr>
      <w:spacing w:after="100" w:line="259" w:lineRule="auto"/>
    </w:pPr>
    <w:rPr>
      <w:rFonts w:cs="Times New Roman"/>
      <w:lang w:val="eu-ES" w:eastAsia="eu-ES"/>
    </w:rPr>
  </w:style>
  <w:style w:type="paragraph" w:styleId="EA3">
    <w:name w:val="toc 3"/>
    <w:basedOn w:val="Normala"/>
    <w:next w:val="Normala"/>
    <w:autoRedefine/>
    <w:uiPriority w:val="39"/>
    <w:unhideWhenUsed/>
    <w:rsid w:val="00721D1A"/>
    <w:pPr>
      <w:spacing w:after="100" w:line="259" w:lineRule="auto"/>
      <w:ind w:left="440"/>
    </w:pPr>
    <w:rPr>
      <w:rFonts w:cs="Times New Roman"/>
      <w:lang w:val="eu-ES" w:eastAsia="eu-ES"/>
    </w:rPr>
  </w:style>
  <w:style w:type="table" w:styleId="5sareta-taulailuna-1enfasia">
    <w:name w:val="Grid Table 5 Dark Accent 1"/>
    <w:basedOn w:val="Taulanormala"/>
    <w:uiPriority w:val="50"/>
    <w:rsid w:val="00D3238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table" w:styleId="4sareta-taula-1enfasia">
    <w:name w:val="Grid Table 4 Accent 1"/>
    <w:basedOn w:val="Taulanormala"/>
    <w:uiPriority w:val="49"/>
    <w:rsid w:val="00D3238E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paragraph" w:customStyle="1" w:styleId="whitespace-normal">
    <w:name w:val="whitespace-normal"/>
    <w:basedOn w:val="Normala"/>
    <w:rsid w:val="001850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u-ES" w:eastAsia="eu-ES"/>
    </w:rPr>
  </w:style>
  <w:style w:type="paragraph" w:customStyle="1" w:styleId="textogeneral">
    <w:name w:val="texto general"/>
    <w:basedOn w:val="Normala"/>
    <w:rsid w:val="005B7239"/>
    <w:pPr>
      <w:widowControl w:val="0"/>
      <w:suppressAutoHyphens/>
      <w:overflowPunct w:val="0"/>
      <w:autoSpaceDE w:val="0"/>
      <w:spacing w:before="120" w:after="120" w:line="240" w:lineRule="auto"/>
      <w:ind w:left="540" w:right="180"/>
      <w:textAlignment w:val="baseline"/>
    </w:pPr>
    <w:rPr>
      <w:rFonts w:ascii="Verdana" w:eastAsia="Times New Roman" w:hAnsi="Verdana" w:cs="Times New Roman"/>
      <w:kern w:val="1"/>
      <w:sz w:val="18"/>
      <w:lang w:val="es-ES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364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84421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709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57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25458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423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96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11286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98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387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70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7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3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03714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88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165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8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06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5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83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1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0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62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7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430316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16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905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06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39934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627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278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9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styles" Target="styles.xml"/><Relationship Id="rId12" Type="http://schemas.openxmlformats.org/officeDocument/2006/relationships/image" Target="media/image1.jpg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Urratsez-urratseko motorren funtzionamendua, driverren erregulazioa eta DC-DC erregulatzaileen parametrizazioa nola egin behar den aztertzeaz gain, estainatze-teknika praktikoekin osatu</Abstract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ab0e02d-7b70-4413-b572-d44f1292ffc6">
      <Terms xmlns="http://schemas.microsoft.com/office/infopath/2007/PartnerControls"/>
    </lcf76f155ced4ddcb4097134ff3c332f>
    <TaxCatchAll xmlns="328b14d6-6e2c-4870-bd3d-20a4f0e49c9e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026C5034DEF31469D687DC74110F0C4" ma:contentTypeVersion="18" ma:contentTypeDescription="Create a new document." ma:contentTypeScope="" ma:versionID="9749a2b4cca231bc632c3989b365264d">
  <xsd:schema xmlns:xsd="http://www.w3.org/2001/XMLSchema" xmlns:xs="http://www.w3.org/2001/XMLSchema" xmlns:p="http://schemas.microsoft.com/office/2006/metadata/properties" xmlns:ns2="fab0e02d-7b70-4413-b572-d44f1292ffc6" xmlns:ns3="328b14d6-6e2c-4870-bd3d-20a4f0e49c9e" targetNamespace="http://schemas.microsoft.com/office/2006/metadata/properties" ma:root="true" ma:fieldsID="ce32c62b3fb0868ee579d14af5c7af3f" ns2:_="" ns3:_="">
    <xsd:import namespace="fab0e02d-7b70-4413-b572-d44f1292ffc6"/>
    <xsd:import namespace="328b14d6-6e2c-4870-bd3d-20a4f0e49c9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b0e02d-7b70-4413-b572-d44f1292ffc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8748ed3-a044-4069-afca-14a5a74919a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8b14d6-6e2c-4870-bd3d-20a4f0e49c9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484c96b-0302-40db-b824-a3a76ee72efe}" ma:internalName="TaxCatchAll" ma:showField="CatchAllData" ma:web="328b14d6-6e2c-4870-bd3d-20a4f0e49c9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6E66221-0E29-4D90-90E4-E90D51F99993}">
  <ds:schemaRefs>
    <ds:schemaRef ds:uri="http://schemas.microsoft.com/office/2006/metadata/properties"/>
    <ds:schemaRef ds:uri="http://schemas.microsoft.com/office/infopath/2007/PartnerControls"/>
    <ds:schemaRef ds:uri="fab0e02d-7b70-4413-b572-d44f1292ffc6"/>
    <ds:schemaRef ds:uri="328b14d6-6e2c-4870-bd3d-20a4f0e49c9e"/>
  </ds:schemaRefs>
</ds:datastoreItem>
</file>

<file path=customXml/itemProps3.xml><?xml version="1.0" encoding="utf-8"?>
<ds:datastoreItem xmlns:ds="http://schemas.openxmlformats.org/officeDocument/2006/customXml" ds:itemID="{1F5BBACA-C442-4ED8-85FB-680A99FEABF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74E8F0F-B3E6-4072-8FF5-447ED3582353}"/>
</file>

<file path=customXml/itemProps5.xml><?xml version="1.0" encoding="utf-8"?>
<ds:datastoreItem xmlns:ds="http://schemas.openxmlformats.org/officeDocument/2006/customXml" ds:itemID="{F29D1C36-DD29-4BB7-8BA7-FCFBC7DB7E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6</Pages>
  <Words>368</Words>
  <Characters>2103</Characters>
  <Application>Microsoft Office Word</Application>
  <DocSecurity>0</DocSecurity>
  <Lines>17</Lines>
  <Paragraphs>4</Paragraphs>
  <ScaleCrop>false</ScaleCrop>
  <HeadingPairs>
    <vt:vector size="4" baseType="variant">
      <vt:variant>
        <vt:lpstr>Titulua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2467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Osagaien soldadura, motorren driver-en erregulazioa eta DC-DC bihurgailuak</dc:subject>
  <dc:creator>Tknika-koa moldatua</dc:creator>
  <cp:keywords/>
  <dc:description>generated by python-docx</dc:description>
  <cp:lastModifiedBy>Ane Albisua</cp:lastModifiedBy>
  <cp:revision>10</cp:revision>
  <dcterms:created xsi:type="dcterms:W3CDTF">2025-07-07T09:37:00Z</dcterms:created>
  <dcterms:modified xsi:type="dcterms:W3CDTF">2025-07-07T10:12:00Z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0x010100B026C5034DEF31469D687DC74110F0C4</vt:lpwstr>
  </property>
  <property fmtid="{D5CDD505-2E9C-101B-9397-08002B2CF9AE}" pid="3" name="MediaServiceImageTags">
    <vt:lpwstr/>
  </property>
</Properties>
</file>